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3B" w:rsidRDefault="00DE57EE">
      <w:pPr>
        <w:pStyle w:val="afff1"/>
        <w:rPr>
          <w:rFonts w:ascii="Times New Roman" w:hAnsi="Times New Roman" w:cs="Times New Roman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2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2"/>
          <w:shd w:val="clear" w:color="auto" w:fill="FFFFFF"/>
        </w:rPr>
        <w:t>Эмоциональные стадии развода</w:t>
      </w:r>
      <w:r>
        <w:rPr>
          <w:rFonts w:ascii="Times New Roman" w:hAnsi="Times New Roman" w:cs="Times New Roman"/>
          <w:color w:val="000000"/>
          <w:sz w:val="24"/>
          <w:szCs w:val="22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Решение прекратить отношения может принести с собой боль, хаос и противоречивые эмоции. Кроме того, в зависимости от того в какой роли выступает человек — инициатора или просто участника развода — у него могут наблюдаться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различные чувства и психологические реакции. Скажем, у инициатора развода довольно часто встречаются такие чувства как страх, облегчение, дистанцированность, нетерпение, негодование, сомнение и вина. А для другой стороны вполне типично появление чувства шо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ка, предательства, потери контроля над ситуацией, ощущения себя жертвой, падение самооценки, потери чувства защищенности, гнева и желания как-то урегулировать ситуацию «мирно».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Чтобы в период развода привести свое психологическое состояние в норму, нужно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помнить, что эти чувства вполне типичны для стадии окончательного разрушения отношений. Но это разрушение не происходит одномоментно, за один день или в результате одного инцидента. Кроме того, разрыв не может быть на 100% виной только одной из сторон. Эмо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ционального разрыва обычно занимает несколько лет, причем каждая из сторон может находиться на различных эмоциональных стадиях этого процесса, хотя внешне (и юридически) для них он и проходят по одному «графику».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Также при разводе вполне нормально предпри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нимать усилия для того, чтобы попытаться создать дистанцию между собой и бывшим супругом. К сожалению, это дистанцирование часто выливает в поиск ошибок и обвинение противоположной стороны. Может быть, это не совсем удачное сравнение, но развод в этом план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е чем-то похож на решения купить подержанный автомобиль: чтобы сбить цену на него, нужно найти в нем дефекты и преувеличить их. В разводе происходит то же самое. Если вы изображаете противоположную сторону только в черном цвете, не жалея на это краски, то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под конец брака она может отказаться вообще от всякой ответственности и всяких обязанностей. Довольно часто развод сопровождается и попытками отомстить бывшему партнеру. Когда стороны концентрируются на том, чтобы все было «по справедливости», они тратят 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динаковое количество энергии на то, чтобы доказать свою невиновность. Но практика показывает, что взаимные обвинения и поиск недостатков совершенно бессмысленны и не приносят никакой пользы. Психолог Джеффри Коттлер написал по этой теме очень актуальную кн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игу «За пределами вины: новый способ решения межличностных конфликтов».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Другой типичный способ рационализации заключается в том, чтобы объяснить себе, что опыт в браке был только негативным, поэтому «бегство» из него – как раз то, что нужно. Или что брак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был неприятен, и теперь другой партнер должен зафиксировать этот факт, согласившись на развод.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Подобный образ мыслей несправедлив по отношению к обеим сторонам и может препятствовать их эмоциональному исцелению. Если оба супруга оставались в браке столько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, сколько оставались, значит, в нем было все-таки что-то хорошее. Конечно, было еще что-то, что несло в себе негатив, — именно поэтому в итоге и произошел развод.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Чтобы исцелиться от эмоциональных ран, нанесенных разводом, необходимо принять своего бывшег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 супруга, сконцентрироваться на будущем, беря ответственность за свои собственные действия (как нынешние, так и совершенные во время брака).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Сосредоточение на будущем может потребовать признания того факта, что супруги могут находиться на различных стади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ях эмоционального разрыва. Это поможет лучше понять другую сторону и начать взаимодействовать в конструктивном ключе — в итоге это создаст эмоциональный комфорт для обеих сторон.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Ниже представлена информация об эмоциональных стадиях разрывания отношений.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Она может помочь пройти через эмоциональную трясину, связанную с разрывом отношений, и будет способствовать психологическому исцелению разводящихся.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I. РАЗОЧАРОВАНИЕ ОДНОЙ ИЗ СТОРОН (иногда происходит за 1-2 года до того, как его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>начинают выражать словами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Смутное чувство недовольства, споры, затаенные обиды, потеря доверия.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Проблемы становятся реальными, но и их еще не признают.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Увеличение дистанции; нехватка взаимности.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D. Конфиденциальное рассмотрение плюсов и минусов развода.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E. Создание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стратегии разделения.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F. Чувства: страх, отвержение, беспокойство, вина, любовь, гнев, депрессия, горе.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II. ОТКРЫТОЕ ВЫРАЖЕНИЕ НЕУДОВЛЕТВОРЕННОСТИ (за 8-12 месяцев до начала процедуры развода)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Выражение неудовольствия или противоречивых чувств по отн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ошению к другой стороне.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Визит к консультанту по браку (психологу) или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Возникновение нового медового месяца (это последняя попытка восстановить отношения).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D. Чувства: облегчение (из-за того, что теперь эмоции выражаются открыто), напряженность, э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моциональные «американские горки», вина, терзания, сомнение, горе.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III. РЕШЕНИЕ РАЗВЕСТИСЬ (за 6-12 месяцев до начала процедуры развода)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Создание эмоциональной дистанции (пренебрежительное отношение к другой стороне или возникающим ситуациям)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Проц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есс обратим только в редких случаях (потому что решение уже было обдумано в течение какого-то времени и «созрело»).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Вполне возможно возникновение внебрачных связей.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D. Другая сторона оказывается еще только в Стадии I (начинает задумываться о разводе)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 испытывает чувство отвержения, подавленности, гнева, у нее снижает самооценка.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E. Обе стороны чувствуют, что партнер делает из них козла отпущения.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F. Чувства: гнев, негодование, печаль, вина, беспокойство о семье и будущем, нетерпимость в отношениях с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супругом.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IV. ВОПЛОЩЕНИЕ РЕШЕНИЯ В ЖИЗНЬ (начало формального развода)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Физическое разделение.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Эмоциональное разделение (осложненное эмоциональными взрывами).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Создание новой самоидентификации и самоориентации.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D. Решение о разводе становится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достоянием общественности.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E. Задается общий тон для всего процесса развода (урегулирование юридических вопросов в отношении таких аспектов как: дети, алименты, недвижимость).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F. Создание «партий» и выбор союзников — друзья и родственники встают на одну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из сторон.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G. Обычно, о разводе становится известно детям (они могут чувствовать свою ответственность в этом, пытаясь оказать влияние на родителей с тем, чтобы они начали взаимодействовать друг с другом).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H. Чувства: ощущение травмы, паника, страх, позор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, вина, вина.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V. ПРИНЯТИЕ НОВОЙ СИТУАЦИИ (во время процедуры развода или после нее)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Адаптация (физическая и эмоциональная).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Принятие того факта, что брак оказался несчастливым и не оправдал ожиданий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C. Возвращается ощущение власти и контроля над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жизнью, строятся планы на будущее, возникает новая самоидентификация, обнаруживаются новые таланты и возможности.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D. Наиболее подходящее время для того, чтобы с парами поработал консультант-посредник: стороны могут планировать свое будущее; эмоции могут б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ыть оптимистичны (возникают острые ощущения того, что в жизни появился второй шанс).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VI. НОВОЕ НАЧАЛО (в течение четырех лет с момента окончания процедуры развода)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A. Стороны избавились от обвинений и гнева и пришли к прощению, новому чувству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>уважения др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уг к другу, вжились в новые роли.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Опыт: адекватная самооценка, принятие, целостность личности.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Внесудебное урегулирование развода и судебные тяжбы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Почему внесудебное урегулирование вопроса о разводе при помощи профессионального посредника — наиболее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щадящий и правильный вариант? В среднем, членам семьи требуются приблизительно четыре-восемь лет, чтобы прийти в себя от эмоциональных и финансовых потерь, которые вызывает бурный и конфликтный развод. При таком разводе отсутствует возможность решения эмоц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иональных проблем, зато снижается взаимное доверие и растет негодование.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Решая вопроса о разводе в суде, вы потратите на адвокатов от 5000 до 35 000 долларов (для США). При таких разводах стороны обычно сосредотачиваются на взаимных обвинениях и поиске ош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ибок, пытаясь с помощью различных уловок занять наиболее выигрышную позицию (меняют замки у входных дверей, замораживают банковские счета, получают временную опеку над детьми). Нормальная коммуникация между сторонами отсутствует. Переговоры ведутся через а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двокатов, которые придерживаются в них определенной стратегии и тактики. При этом у каждого из адвокатов есть моральная обязанность максимально жестко отстаивать интересы именно своего клиента. Часто без внимания остаются интересы детей и игнорируется необ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ходимость сохранения постоянных отношений между сторонами — ведь у них есть общие дети, друзья, родственники и приятели. Обращение в суд — рискованное и дорогостоящее дело. Вы доверяете принятие решений, которые повлияют на всю вашу жизнь, кому-то, кто воо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бще вас не знает. Профессиональные посредники могут сэкономить своим клиентам тысячи долларов (текущие и будущие расходы на юристов и консультантов). Посредники могут побудить стороны к тому, чтобы сконцентрироваться на планировании наиболее устраивающего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их будущего. Кроме того, они могут помочь бывшим супругам решить их эмоциональные проблемы — это будет полезно как самим разводящимся, так и их детям. Посредники могут помочь сторонам почувствовать себя понятыми, принять свою часть ответственности за разва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л брака и (если у них есть дети) начать приспосабливаться к новой роли родителей, которые живут раздельно, но вместе воспитывают детей.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Посредники могут воодушевить клиентов, помогая им быть даже в это трудное время оставаться на высоте (а не скатываться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вниз). Они могут побудить разводящихся играть активную роль в происходящем разделении (творческий выбор вариантов расставания, а не жесткое предписание суда), помочь им выработать ясное и понятное направление движения в жизни, принять обоснованные решения.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А в конечном счете посредники помогут бывшим супругам, сохранить целостность личности и самоуважение при разводе.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Типичные реакции детей на развод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Степень адаптации детей после развода во многом зависит от: (1) качества их отношений с каждым родителем д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 развода, (2) интенсивности и продолжительности родительского конфликта, и (3) способности родителей уделять внимание потребностям детей при разводе. Как правило, дети, родители которых разводятся сложно и конфликтно, ведут себя таким образом, чтобы обесп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ечить себе чувство безопасности. Вот некоторые наиболее типичные реакции детей на развод и разделение родителей: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ОТРИЦАНИЕ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Особенно часто проявляется у маленьких детей, которые обычно выражают это в форме историй (мы с мамой и папой будем ходить в зоо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парк; мы переедем в разные квартиры, но будем жить по соседству; кроме того, часто у детей возникают фантазии о воссоединении родителей).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ЧУВСТВО ОСТАВЛЕННОСТИ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>Когда родители разделяются, дети испытывают беспокойство насчет того, кто теперь будет забо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титься о них. Они боятся того, что теперь и они «находятся в разводе», а значит, один или даже оба родителя их бросят. Эта проблема усугубляется теми родителями, которые пытаются перетянуть ребенка на свою сторону, используя выражения вроде «Папа нас броса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ет» или насильно забирая ребенка к себе. Дети, которые чувствуют себя незащищенными, будут говорить родителю что-то, чтобы вызвать от него определенный нужный ответ (проявление защитной реакция). Если у детей не будет «разрешения» на нормальные отношения с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другим родителем, или если они будут думать, что при разводе должны «заботиться» об одном из своих родителей, то, скорее всего, пострадает их чувство преданности родителям, которое будет разрываться между мамой и папой. В своем крайнем проявлении это може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т привести к тому, что дети полностью встанут на сторону одного из родителей и будут вместе бороться с другим родителем.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ПОИСК ИНФОРМАЦИИ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Дети хотят знать подробности того, что происходит и как это отразится на них. Родители должны выдавать им одинако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вую информацию на этот счет, делая поправку на возраст детей.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D. ГНЕВ И ВРАЖДЕБНОСТЬ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Дети могут проявлять гнев и враждебность в отношениях со сверстниками, братьями, сестрами и родителями. У них может упасть успеваемость в школе. Враждебность детей по от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ношению к родителям часто направляется на того родителя, который считается виновником происходящего. Враждебность, загнанная внутрь ребенка, внешне похожа на депрессию.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E. ДЕПРЕССИЯ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Апатичность, расстройства сна и питания, выпадение из социума, телесные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повреждения (чаще встречаются у подростков).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F. НЕЗРЕЗОСТЬ/ СВЕРХЗРЕЛОСТЬ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Дети могут возвратиться на более раннюю стадию развития, если они уверены, что оба родителя их любят. Они могут начать лепетать по-детски или писать в постель. Но дети могут также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начать играть роль родителей, чтобы стать эмоциональной или физической опорой для мамы или папы («Кто-то должен взять на себя ответственность».)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Г. ОЗАБОЧЕННОСТЬ ВОССОЕДИНЕНИЕМ РОДИТЕЛЕЙ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Чем более сильный конфликт переживают родители, тем более долго дет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и будут держаться за понятие «воссоединение родителей». Для них, очевидно, что жизнь родителей не ладится. И они часто будут предпринимать усилия (позитивные или негативные), чтобы заставить родителей как-то взаимодействовать. Дети, родители которых часто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конфликтовали во время брака, нередко путают сильные эмоции, возникающие в конфликте, с близостью. Они смотрят на родителей как на тех, кто вовлечен в близкие отношения.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H. ЧУВСТВО ВИНЫ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Довольно часто конфликты в браке возникают из-за стресса, который пр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иносит с собой воспитание детей. Поэтому нередко дети чувствуют свою ответственность за развод родителей — они ощущают, что их поведение каким-то образом на это повлияло. Это особенно верно в тех ситуациях, когда родители при разводе борются за детей или н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е могут согласовать график свиданий с ребенком: дети видят, что родители ругаются из-за них. Такие дети могут попытаться заключить с родителями сделку: те воссоединяются в обмен на обещание ребенка хорошо себя вести. Кроме того, такие дети могут отказаться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жить с другим родителем.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I. ПОДРАЖАНИЕ РОДИТЕЛЯМ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Детей будут часто имитировать свой собственный гнев или гнев родителей. В попытке выжить во враждебном окружении, дети будут часто вставать на сторону того родителя, с которым они теперь живут. Это может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проявиться в отказах говорить с другим родителем по телефону или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>в нежелании провести с ним время. При этом подростки, как правило, будут использовать те же модели поведения, что и их родители.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Подведем итог. При разводе родителей дети: проверят на прочно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сть преданность родителей, не захотят причинять боль ни одному из родителей, заставят родителей взаимодействовать, чтобы избежать развода, попытаются проявить некоторую власть в ситуации, выразят свой гнев по поводу развода, а в некоторых случаях откажутся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жить и общаться с другим родителем. Последний симптом может быть естественным проявлением стресса при разводе и метания ребенка между родителями (или консолидация с одним родителем против другого). Но, возможно, дети просто не хотят прекратить делать то,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что они делают в настоящий момент — нам всем знакома эта реакция, когда мы забираем ребенка из детского сада или когда мы собирается вернуться домой с прогулки в парке.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Наиболее типичные проблемы возникают оттого, что ребенок консолидируется с одним родит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елем против другого, эмоционально мечется между родителями и проецирует поведение родителей на свои реакции. Вот некоторые признаки каждого из этих состояний: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a. Консолидация с одним родителем: ребенок отказывается проводить время с другим родителем или г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оворить с ним по телефону, ребенок обливает другого родителя грязью.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b. Разделенная верность (метания между родителями):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Если ребенок каждому из родителей говорит прямо противоположные вещи (которые тот хочет услышать), это служит хорошим индикатором 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того, что ребенок пытается понравиться обоим родителям и испытывает разделение верности.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c. Проекция поведения: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Дети — барометры эмоционального здоровья родителя. Обычно родитель, которые говорит о стрессе у ребенка, не замечает того, что это является оп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ределенной проекцией того стресса, который испытывает сам взрослый. Сначала родители должны честно спросить себя, какие чувства они испытывают относительно развода, другого родителя и договоренностей о графике свидании с ребенком. И только после этого можн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о сделать заключения о том, есть ли у ребенка сложности с адаптацией или проблема заключается в ком-то из бывших супругов.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Признаки стресса у детей </w:t>
      </w:r>
      <w:r>
        <w:rPr>
          <w:rFonts w:ascii="Times New Roman" w:hAnsi="Times New Roman" w:cs="Times New Roman"/>
          <w:color w:val="000000"/>
          <w:szCs w:val="22"/>
        </w:rPr>
        <w:br/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Иногда, чтобы обнаружить стресс у детей (особенно маленьких), родителям нужна в помощь. Вот наиболее типич</w:t>
      </w: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ные признаки стресса у детей раннего возраста.</w:t>
      </w:r>
    </w:p>
    <w:sectPr w:rsidR="001C243B">
      <w:headerReference w:type="default" r:id="rId8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7EE" w:rsidRDefault="00DE57EE">
      <w:pPr>
        <w:spacing w:line="240" w:lineRule="auto"/>
      </w:pPr>
      <w:r>
        <w:separator/>
      </w:r>
    </w:p>
  </w:endnote>
  <w:endnote w:type="continuationSeparator" w:id="0">
    <w:p w:rsidR="00DE57EE" w:rsidRDefault="00DE57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7EE" w:rsidRDefault="00DE57EE">
      <w:pPr>
        <w:spacing w:after="0"/>
      </w:pPr>
      <w:r>
        <w:separator/>
      </w:r>
    </w:p>
  </w:footnote>
  <w:footnote w:type="continuationSeparator" w:id="0">
    <w:p w:rsidR="00DE57EE" w:rsidRDefault="00DE57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Имя получателя:"/>
      <w:tag w:val="Имя получателя:"/>
      <w:id w:val="-227692246"/>
      <w:placeholder>
        <w:docPart w:val="1437CF138EFB4C30AB82F364B2ECA64E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15:appearance w15:val="hidden"/>
      <w:text w:multiLine="1"/>
    </w:sdtPr>
    <w:sdtEndPr/>
    <w:sdtContent>
      <w:p w:rsidR="001C243B" w:rsidRDefault="00DE57EE">
        <w:pPr>
          <w:pStyle w:val="aff3"/>
        </w:pPr>
        <w:r>
          <w:rPr>
            <w:lang w:bidi="ru-RU"/>
          </w:rPr>
          <w:t>Имя получателя</w:t>
        </w:r>
      </w:p>
    </w:sdtContent>
  </w:sdt>
  <w:sdt>
    <w:sdtPr>
      <w:alias w:val="Дата:"/>
      <w:tag w:val="Дата:"/>
      <w:id w:val="666365891"/>
      <w:placeholder>
        <w:docPart w:val="72714371A77A4AD1B183A8A566CD0088"/>
      </w:placeholder>
      <w:showingPlcHdr/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appearance w15:val="hidden"/>
      <w:text w:multiLine="1"/>
    </w:sdtPr>
    <w:sdtEndPr/>
    <w:sdtContent>
      <w:p w:rsidR="001C243B" w:rsidRDefault="00DE57EE">
        <w:pPr>
          <w:pStyle w:val="aff3"/>
        </w:pPr>
        <w:r>
          <w:rPr>
            <w:lang w:bidi="ru-RU"/>
          </w:rPr>
          <w:t>Дата</w:t>
        </w:r>
      </w:p>
    </w:sdtContent>
  </w:sdt>
  <w:p w:rsidR="001C243B" w:rsidRDefault="00DE57EE">
    <w:pPr>
      <w:pStyle w:val="aff3"/>
    </w:pPr>
    <w:r>
      <w:rPr>
        <w:lang w:bidi="ru-RU"/>
      </w:rPr>
      <w:t xml:space="preserve">Стр. </w:t>
    </w:r>
    <w:r>
      <w:rPr>
        <w:lang w:bidi="ru-RU"/>
      </w:rPr>
      <w:fldChar w:fldCharType="begin"/>
    </w:r>
    <w:r>
      <w:rPr>
        <w:lang w:bidi="ru-RU"/>
      </w:rPr>
      <w:instrText xml:space="preserve"> PAGE   \* MERGEFORMAT </w:instrText>
    </w:r>
    <w:r>
      <w:rPr>
        <w:lang w:bidi="ru-RU"/>
      </w:rPr>
      <w:fldChar w:fldCharType="separate"/>
    </w:r>
    <w:r w:rsidR="003C487D">
      <w:rPr>
        <w:noProof/>
        <w:lang w:bidi="ru-RU"/>
      </w:rPr>
      <w:t>2</w:t>
    </w:r>
    <w:r>
      <w:rPr>
        <w:lang w:bidi="ru-RU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E5"/>
    <w:rsid w:val="00021D04"/>
    <w:rsid w:val="001C243B"/>
    <w:rsid w:val="001D7744"/>
    <w:rsid w:val="00215BF2"/>
    <w:rsid w:val="00243C62"/>
    <w:rsid w:val="0025080B"/>
    <w:rsid w:val="003906EF"/>
    <w:rsid w:val="003B4738"/>
    <w:rsid w:val="003C487D"/>
    <w:rsid w:val="00486C32"/>
    <w:rsid w:val="004A3B2D"/>
    <w:rsid w:val="0053247F"/>
    <w:rsid w:val="005749C0"/>
    <w:rsid w:val="006526BD"/>
    <w:rsid w:val="007A5FD0"/>
    <w:rsid w:val="007D2993"/>
    <w:rsid w:val="00AA6A09"/>
    <w:rsid w:val="00B0147D"/>
    <w:rsid w:val="00D45E32"/>
    <w:rsid w:val="00DD6781"/>
    <w:rsid w:val="00DE57EE"/>
    <w:rsid w:val="00E0790B"/>
    <w:rsid w:val="00EA1E2C"/>
    <w:rsid w:val="00ED6E10"/>
    <w:rsid w:val="00F121F7"/>
    <w:rsid w:val="00FA63CF"/>
    <w:rsid w:val="00FB20E5"/>
    <w:rsid w:val="00FE545C"/>
    <w:rsid w:val="4104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09771-986F-4BCE-8AEE-E0CDFEF3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5" w:qFormat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uiPriority="11" w:qFormat="1"/>
    <w:lsdException w:name="Salutation" w:uiPriority="3" w:qFormat="1"/>
    <w:lsdException w:name="Date" w:uiPriority="2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 w:qFormat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 w:qFormat="1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 w:qFormat="1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40" w:line="276" w:lineRule="auto"/>
    </w:pPr>
    <w:rPr>
      <w:spacing w:val="4"/>
      <w:sz w:val="22"/>
      <w:lang w:eastAsia="ja-JP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0"/>
      <w:contextualSpacing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40" w:after="0"/>
      <w:contextualSpacing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0" w:after="0"/>
      <w:contextualSpacing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0" w:after="0"/>
      <w:contextualSpacing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pPr>
      <w:keepNext/>
      <w:keepLines/>
      <w:spacing w:before="40" w:after="0"/>
      <w:contextualSpacing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0" w:after="0"/>
      <w:contextualSpacing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 w:after="0"/>
      <w:contextualSpacing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 w:after="0"/>
      <w:contextualSpacing/>
      <w:outlineLvl w:val="7"/>
    </w:pPr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0" w:after="0"/>
      <w:contextualSpacing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uiPriority w:val="99"/>
    <w:semiHidden/>
    <w:unhideWhenUsed/>
    <w:rPr>
      <w:rFonts w:ascii="Consolas" w:hAnsi="Consolas"/>
      <w:sz w:val="24"/>
      <w:szCs w:val="24"/>
    </w:rPr>
  </w:style>
  <w:style w:type="character" w:styleId="a5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character" w:styleId="a6">
    <w:name w:val="footnote reference"/>
    <w:basedOn w:val="a2"/>
    <w:uiPriority w:val="99"/>
    <w:semiHidden/>
    <w:unhideWhenUsed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rPr>
      <w:sz w:val="22"/>
      <w:szCs w:val="16"/>
    </w:rPr>
  </w:style>
  <w:style w:type="character" w:styleId="a8">
    <w:name w:val="endnote reference"/>
    <w:basedOn w:val="a2"/>
    <w:uiPriority w:val="99"/>
    <w:semiHidden/>
    <w:unhideWhenUsed/>
    <w:rPr>
      <w:vertAlign w:val="superscript"/>
    </w:rPr>
  </w:style>
  <w:style w:type="character" w:styleId="HTML0">
    <w:name w:val="HTML Acronym"/>
    <w:basedOn w:val="a2"/>
    <w:uiPriority w:val="99"/>
    <w:semiHidden/>
    <w:unhideWhenUsed/>
  </w:style>
  <w:style w:type="character" w:styleId="a9">
    <w:name w:val="Emphasis"/>
    <w:basedOn w:val="a2"/>
    <w:uiPriority w:val="20"/>
    <w:semiHidden/>
    <w:unhideWhenUsed/>
    <w:qFormat/>
    <w:rPr>
      <w:i/>
      <w:iCs/>
    </w:rPr>
  </w:style>
  <w:style w:type="character" w:styleId="aa">
    <w:name w:val="Hyperlink"/>
    <w:basedOn w:val="a2"/>
    <w:uiPriority w:val="99"/>
    <w:semiHidden/>
    <w:unhideWhenUsed/>
    <w:rPr>
      <w:color w:val="0000FF" w:themeColor="hyperlink"/>
      <w:u w:val="single"/>
    </w:rPr>
  </w:style>
  <w:style w:type="character" w:styleId="HTML1">
    <w:name w:val="HTML Keyboard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HTML2">
    <w:name w:val="HTML Code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b">
    <w:name w:val="page number"/>
    <w:basedOn w:val="a2"/>
    <w:uiPriority w:val="99"/>
    <w:semiHidden/>
    <w:unhideWhenUsed/>
  </w:style>
  <w:style w:type="character" w:styleId="ac">
    <w:name w:val="line number"/>
    <w:basedOn w:val="a2"/>
    <w:uiPriority w:val="99"/>
    <w:semiHidden/>
    <w:unhideWhenUsed/>
  </w:style>
  <w:style w:type="character" w:styleId="HTML3">
    <w:name w:val="HTML Definition"/>
    <w:basedOn w:val="a2"/>
    <w:uiPriority w:val="99"/>
    <w:semiHidden/>
    <w:unhideWhenUsed/>
    <w:rPr>
      <w:i/>
      <w:iCs/>
    </w:rPr>
  </w:style>
  <w:style w:type="character" w:styleId="HTML4">
    <w:name w:val="HTML Variable"/>
    <w:basedOn w:val="a2"/>
    <w:uiPriority w:val="99"/>
    <w:semiHidden/>
    <w:unhideWhenUsed/>
    <w:rPr>
      <w:i/>
      <w:iCs/>
    </w:rPr>
  </w:style>
  <w:style w:type="character" w:styleId="HTML5">
    <w:name w:val="HTML Typewriter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d">
    <w:name w:val="Strong"/>
    <w:basedOn w:val="a2"/>
    <w:uiPriority w:val="22"/>
    <w:semiHidden/>
    <w:unhideWhenUsed/>
    <w:qFormat/>
    <w:rPr>
      <w:b/>
      <w:bCs/>
    </w:rPr>
  </w:style>
  <w:style w:type="character" w:styleId="HTML6">
    <w:name w:val="HTML Cite"/>
    <w:basedOn w:val="a2"/>
    <w:uiPriority w:val="99"/>
    <w:semiHidden/>
    <w:unhideWhenUsed/>
    <w:rPr>
      <w:i/>
      <w:iCs/>
    </w:rPr>
  </w:style>
  <w:style w:type="paragraph" w:styleId="ae">
    <w:name w:val="Balloon Text"/>
    <w:basedOn w:val="a1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Cs w:val="18"/>
    </w:rPr>
  </w:style>
  <w:style w:type="paragraph" w:styleId="53">
    <w:name w:val="List 5"/>
    <w:basedOn w:val="a1"/>
    <w:uiPriority w:val="99"/>
    <w:semiHidden/>
    <w:unhideWhenUsed/>
    <w:pPr>
      <w:ind w:left="1800" w:hanging="360"/>
      <w:contextualSpacing/>
    </w:pPr>
  </w:style>
  <w:style w:type="paragraph" w:styleId="af0">
    <w:name w:val="List Continue"/>
    <w:basedOn w:val="a1"/>
    <w:uiPriority w:val="99"/>
    <w:semiHidden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semiHidden/>
    <w:unhideWhenUsed/>
    <w:pPr>
      <w:spacing w:after="120" w:line="480" w:lineRule="auto"/>
    </w:pPr>
  </w:style>
  <w:style w:type="paragraph" w:styleId="5">
    <w:name w:val="List Number 5"/>
    <w:basedOn w:val="a1"/>
    <w:uiPriority w:val="99"/>
    <w:semiHidden/>
    <w:unhideWhenUsed/>
    <w:pPr>
      <w:numPr>
        <w:numId w:val="1"/>
      </w:numPr>
      <w:contextualSpacing/>
    </w:pPr>
  </w:style>
  <w:style w:type="paragraph" w:styleId="af1">
    <w:name w:val="Closing"/>
    <w:basedOn w:val="a1"/>
    <w:next w:val="af2"/>
    <w:link w:val="af3"/>
    <w:uiPriority w:val="5"/>
    <w:qFormat/>
    <w:pPr>
      <w:keepNext/>
      <w:spacing w:after="1000" w:line="240" w:lineRule="auto"/>
      <w:contextualSpacing/>
    </w:pPr>
  </w:style>
  <w:style w:type="paragraph" w:styleId="af2">
    <w:name w:val="Signature"/>
    <w:basedOn w:val="a1"/>
    <w:next w:val="a1"/>
    <w:link w:val="af4"/>
    <w:uiPriority w:val="6"/>
    <w:qFormat/>
    <w:pPr>
      <w:keepNext/>
      <w:contextualSpacing/>
    </w:pPr>
  </w:style>
  <w:style w:type="paragraph" w:styleId="af5">
    <w:name w:val="Normal Indent"/>
    <w:basedOn w:val="a1"/>
    <w:uiPriority w:val="99"/>
    <w:semiHidden/>
    <w:unhideWhenUsed/>
    <w:qFormat/>
    <w:pPr>
      <w:ind w:left="720"/>
    </w:pPr>
  </w:style>
  <w:style w:type="paragraph" w:styleId="25">
    <w:name w:val="envelope return"/>
    <w:basedOn w:val="a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af6">
    <w:name w:val="Plain Text"/>
    <w:basedOn w:val="a1"/>
    <w:link w:val="af7"/>
    <w:uiPriority w:val="99"/>
    <w:semiHidden/>
    <w:unhideWhenUsed/>
    <w:qFormat/>
    <w:pPr>
      <w:spacing w:after="0" w:line="240" w:lineRule="auto"/>
    </w:pPr>
    <w:rPr>
      <w:rFonts w:ascii="Consolas" w:hAnsi="Consolas"/>
      <w:szCs w:val="21"/>
    </w:rPr>
  </w:style>
  <w:style w:type="paragraph" w:styleId="33">
    <w:name w:val="Body Text Indent 3"/>
    <w:basedOn w:val="a1"/>
    <w:link w:val="34"/>
    <w:uiPriority w:val="99"/>
    <w:semiHidden/>
    <w:unhideWhenUsed/>
    <w:pPr>
      <w:spacing w:after="120"/>
      <w:ind w:left="360"/>
    </w:pPr>
    <w:rPr>
      <w:szCs w:val="16"/>
    </w:rPr>
  </w:style>
  <w:style w:type="paragraph" w:styleId="af8">
    <w:name w:val="endnote text"/>
    <w:basedOn w:val="a1"/>
    <w:link w:val="af9"/>
    <w:uiPriority w:val="99"/>
    <w:semiHidden/>
    <w:unhideWhenUsed/>
    <w:pPr>
      <w:spacing w:after="0" w:line="240" w:lineRule="auto"/>
    </w:pPr>
  </w:style>
  <w:style w:type="paragraph" w:styleId="afa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Cs w:val="18"/>
    </w:rPr>
  </w:style>
  <w:style w:type="paragraph" w:styleId="afb">
    <w:name w:val="annotation text"/>
    <w:basedOn w:val="a1"/>
    <w:link w:val="afc"/>
    <w:uiPriority w:val="99"/>
    <w:semiHidden/>
    <w:unhideWhenUsed/>
    <w:pPr>
      <w:spacing w:line="240" w:lineRule="auto"/>
    </w:pPr>
  </w:style>
  <w:style w:type="paragraph" w:styleId="11">
    <w:name w:val="index 1"/>
    <w:basedOn w:val="a1"/>
    <w:next w:val="a1"/>
    <w:uiPriority w:val="99"/>
    <w:semiHidden/>
    <w:unhideWhenUsed/>
    <w:pPr>
      <w:spacing w:after="0" w:line="240" w:lineRule="auto"/>
      <w:ind w:left="220" w:hanging="220"/>
    </w:p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paragraph" w:styleId="aff">
    <w:name w:val="Document Map"/>
    <w:basedOn w:val="a1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Cs w:val="16"/>
    </w:rPr>
  </w:style>
  <w:style w:type="paragraph" w:styleId="aff1">
    <w:name w:val="footnote text"/>
    <w:basedOn w:val="a1"/>
    <w:link w:val="aff2"/>
    <w:uiPriority w:val="99"/>
    <w:semiHidden/>
    <w:unhideWhenUsed/>
    <w:pPr>
      <w:spacing w:after="0" w:line="240" w:lineRule="auto"/>
    </w:pPr>
  </w:style>
  <w:style w:type="paragraph" w:styleId="81">
    <w:name w:val="toc 8"/>
    <w:basedOn w:val="a1"/>
    <w:next w:val="a1"/>
    <w:uiPriority w:val="39"/>
    <w:semiHidden/>
    <w:unhideWhenUsed/>
    <w:pPr>
      <w:spacing w:after="100"/>
      <w:ind w:left="1540"/>
    </w:pPr>
  </w:style>
  <w:style w:type="paragraph" w:styleId="26">
    <w:name w:val="index 2"/>
    <w:basedOn w:val="a1"/>
    <w:next w:val="a1"/>
    <w:uiPriority w:val="99"/>
    <w:semiHidden/>
    <w:unhideWhenUsed/>
    <w:pPr>
      <w:spacing w:after="0" w:line="240" w:lineRule="auto"/>
      <w:ind w:left="440" w:hanging="220"/>
    </w:pPr>
  </w:style>
  <w:style w:type="paragraph" w:styleId="3">
    <w:name w:val="List Number 3"/>
    <w:basedOn w:val="a1"/>
    <w:uiPriority w:val="99"/>
    <w:semiHidden/>
    <w:unhideWhenUsed/>
    <w:pPr>
      <w:numPr>
        <w:numId w:val="2"/>
      </w:numPr>
      <w:contextualSpacing/>
    </w:pPr>
  </w:style>
  <w:style w:type="paragraph" w:styleId="HTML7">
    <w:name w:val="HTML Address"/>
    <w:basedOn w:val="a1"/>
    <w:link w:val="HTML8"/>
    <w:uiPriority w:val="99"/>
    <w:semiHidden/>
    <w:unhideWhenUsed/>
    <w:pPr>
      <w:spacing w:after="0" w:line="240" w:lineRule="auto"/>
    </w:pPr>
    <w:rPr>
      <w:i/>
      <w:iCs/>
    </w:rPr>
  </w:style>
  <w:style w:type="paragraph" w:styleId="71">
    <w:name w:val="index 7"/>
    <w:basedOn w:val="a1"/>
    <w:next w:val="a1"/>
    <w:uiPriority w:val="99"/>
    <w:semiHidden/>
    <w:unhideWhenUsed/>
    <w:pPr>
      <w:spacing w:after="0" w:line="240" w:lineRule="auto"/>
      <w:ind w:left="1540" w:hanging="220"/>
    </w:pPr>
  </w:style>
  <w:style w:type="paragraph" w:styleId="35">
    <w:name w:val="index 3"/>
    <w:basedOn w:val="a1"/>
    <w:next w:val="a1"/>
    <w:uiPriority w:val="99"/>
    <w:semiHidden/>
    <w:unhideWhenUsed/>
    <w:pPr>
      <w:spacing w:after="0" w:line="240" w:lineRule="auto"/>
      <w:ind w:left="660" w:hanging="220"/>
    </w:pPr>
  </w:style>
  <w:style w:type="paragraph" w:styleId="54">
    <w:name w:val="index 5"/>
    <w:basedOn w:val="a1"/>
    <w:next w:val="a1"/>
    <w:uiPriority w:val="99"/>
    <w:semiHidden/>
    <w:unhideWhenUsed/>
    <w:pPr>
      <w:spacing w:after="0" w:line="240" w:lineRule="auto"/>
      <w:ind w:left="1100" w:hanging="220"/>
    </w:pPr>
  </w:style>
  <w:style w:type="paragraph" w:styleId="43">
    <w:name w:val="index 4"/>
    <w:basedOn w:val="a1"/>
    <w:next w:val="a1"/>
    <w:uiPriority w:val="99"/>
    <w:semiHidden/>
    <w:unhideWhenUsed/>
    <w:pPr>
      <w:spacing w:after="0" w:line="240" w:lineRule="auto"/>
      <w:ind w:left="880" w:hanging="220"/>
    </w:pPr>
  </w:style>
  <w:style w:type="paragraph" w:styleId="aff3">
    <w:name w:val="header"/>
    <w:basedOn w:val="a1"/>
    <w:link w:val="aff4"/>
    <w:uiPriority w:val="99"/>
    <w:unhideWhenUsed/>
    <w:pPr>
      <w:contextualSpacing/>
    </w:pPr>
  </w:style>
  <w:style w:type="paragraph" w:styleId="91">
    <w:name w:val="toc 9"/>
    <w:basedOn w:val="a1"/>
    <w:next w:val="a1"/>
    <w:uiPriority w:val="39"/>
    <w:semiHidden/>
    <w:unhideWhenUsed/>
    <w:pPr>
      <w:spacing w:after="100"/>
      <w:ind w:left="1760"/>
    </w:pPr>
  </w:style>
  <w:style w:type="paragraph" w:styleId="72">
    <w:name w:val="toc 7"/>
    <w:basedOn w:val="a1"/>
    <w:next w:val="a1"/>
    <w:uiPriority w:val="39"/>
    <w:semiHidden/>
    <w:unhideWhenUsed/>
    <w:pPr>
      <w:spacing w:after="100"/>
      <w:ind w:left="1320"/>
    </w:pPr>
  </w:style>
  <w:style w:type="paragraph" w:styleId="61">
    <w:name w:val="index 6"/>
    <w:basedOn w:val="a1"/>
    <w:next w:val="a1"/>
    <w:uiPriority w:val="99"/>
    <w:semiHidden/>
    <w:unhideWhenUsed/>
    <w:pPr>
      <w:spacing w:after="0" w:line="240" w:lineRule="auto"/>
      <w:ind w:left="1320" w:hanging="220"/>
    </w:pPr>
  </w:style>
  <w:style w:type="paragraph" w:styleId="aff5">
    <w:name w:val="envelope address"/>
    <w:basedOn w:val="a1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82">
    <w:name w:val="index 8"/>
    <w:basedOn w:val="a1"/>
    <w:next w:val="a1"/>
    <w:uiPriority w:val="99"/>
    <w:semiHidden/>
    <w:unhideWhenUsed/>
    <w:pPr>
      <w:spacing w:after="0" w:line="240" w:lineRule="auto"/>
      <w:ind w:left="1760" w:hanging="220"/>
    </w:pPr>
  </w:style>
  <w:style w:type="paragraph" w:styleId="aff6">
    <w:name w:val="Body Text"/>
    <w:basedOn w:val="a1"/>
    <w:link w:val="aff7"/>
    <w:uiPriority w:val="99"/>
    <w:semiHidden/>
    <w:unhideWhenUsed/>
    <w:pPr>
      <w:spacing w:after="120"/>
    </w:pPr>
  </w:style>
  <w:style w:type="paragraph" w:styleId="92">
    <w:name w:val="index 9"/>
    <w:basedOn w:val="a1"/>
    <w:next w:val="a1"/>
    <w:uiPriority w:val="99"/>
    <w:semiHidden/>
    <w:unhideWhenUsed/>
    <w:pPr>
      <w:spacing w:after="0" w:line="240" w:lineRule="auto"/>
      <w:ind w:left="1980" w:hanging="220"/>
    </w:pPr>
  </w:style>
  <w:style w:type="paragraph" w:styleId="4">
    <w:name w:val="List Number 4"/>
    <w:basedOn w:val="a1"/>
    <w:uiPriority w:val="99"/>
    <w:semiHidden/>
    <w:unhideWhenUsed/>
    <w:pPr>
      <w:numPr>
        <w:numId w:val="3"/>
      </w:numPr>
      <w:contextualSpacing/>
    </w:p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9">
    <w:name w:val="index heading"/>
    <w:basedOn w:val="a1"/>
    <w:next w:val="1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uiPriority w:val="39"/>
    <w:semiHidden/>
    <w:unhideWhenUsed/>
    <w:pPr>
      <w:spacing w:after="100"/>
    </w:pPr>
  </w:style>
  <w:style w:type="paragraph" w:styleId="affa">
    <w:name w:val="table of authorities"/>
    <w:basedOn w:val="a1"/>
    <w:next w:val="a1"/>
    <w:uiPriority w:val="99"/>
    <w:semiHidden/>
    <w:unhideWhenUsed/>
    <w:pPr>
      <w:spacing w:after="0"/>
      <w:ind w:left="220" w:hanging="220"/>
    </w:pPr>
  </w:style>
  <w:style w:type="paragraph" w:styleId="affb">
    <w:name w:val="macro"/>
    <w:link w:val="affc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hAnsi="Consolas"/>
      <w:spacing w:val="4"/>
      <w:sz w:val="22"/>
      <w:lang w:eastAsia="ja-JP"/>
    </w:rPr>
  </w:style>
  <w:style w:type="paragraph" w:styleId="62">
    <w:name w:val="toc 6"/>
    <w:basedOn w:val="a1"/>
    <w:next w:val="a1"/>
    <w:uiPriority w:val="39"/>
    <w:semiHidden/>
    <w:unhideWhenUsed/>
    <w:pPr>
      <w:spacing w:after="100"/>
      <w:ind w:left="1100"/>
    </w:pPr>
  </w:style>
  <w:style w:type="paragraph" w:styleId="affd">
    <w:name w:val="table of figures"/>
    <w:basedOn w:val="a1"/>
    <w:next w:val="a1"/>
    <w:uiPriority w:val="99"/>
    <w:semiHidden/>
    <w:unhideWhenUsed/>
    <w:pPr>
      <w:spacing w:after="0"/>
    </w:pPr>
  </w:style>
  <w:style w:type="paragraph" w:styleId="36">
    <w:name w:val="toc 3"/>
    <w:basedOn w:val="a1"/>
    <w:next w:val="a1"/>
    <w:uiPriority w:val="39"/>
    <w:semiHidden/>
    <w:unhideWhenUsed/>
    <w:pPr>
      <w:spacing w:after="100"/>
      <w:ind w:left="440"/>
    </w:pPr>
  </w:style>
  <w:style w:type="paragraph" w:styleId="27">
    <w:name w:val="toc 2"/>
    <w:basedOn w:val="a1"/>
    <w:next w:val="a1"/>
    <w:uiPriority w:val="39"/>
    <w:semiHidden/>
    <w:unhideWhenUsed/>
    <w:pPr>
      <w:spacing w:after="100"/>
      <w:ind w:left="220"/>
    </w:pPr>
  </w:style>
  <w:style w:type="paragraph" w:styleId="44">
    <w:name w:val="toc 4"/>
    <w:basedOn w:val="a1"/>
    <w:next w:val="a1"/>
    <w:uiPriority w:val="39"/>
    <w:semiHidden/>
    <w:unhideWhenUsed/>
    <w:pPr>
      <w:spacing w:after="100"/>
      <w:ind w:left="660"/>
    </w:pPr>
  </w:style>
  <w:style w:type="paragraph" w:styleId="55">
    <w:name w:val="toc 5"/>
    <w:basedOn w:val="a1"/>
    <w:next w:val="a1"/>
    <w:uiPriority w:val="39"/>
    <w:semiHidden/>
    <w:unhideWhenUsed/>
    <w:pPr>
      <w:spacing w:after="100"/>
      <w:ind w:left="880"/>
    </w:pPr>
  </w:style>
  <w:style w:type="paragraph" w:styleId="affe">
    <w:name w:val="Note Heading"/>
    <w:basedOn w:val="a1"/>
    <w:next w:val="a1"/>
    <w:link w:val="afff"/>
    <w:uiPriority w:val="99"/>
    <w:semiHidden/>
    <w:unhideWhenUsed/>
    <w:qFormat/>
    <w:pPr>
      <w:spacing w:after="0" w:line="240" w:lineRule="auto"/>
    </w:pPr>
  </w:style>
  <w:style w:type="paragraph" w:styleId="afff0">
    <w:name w:val="Date"/>
    <w:basedOn w:val="a1"/>
    <w:next w:val="afff1"/>
    <w:link w:val="afff2"/>
    <w:uiPriority w:val="2"/>
    <w:qFormat/>
    <w:pPr>
      <w:spacing w:after="480" w:line="240" w:lineRule="auto"/>
      <w:contextualSpacing/>
    </w:pPr>
  </w:style>
  <w:style w:type="paragraph" w:customStyle="1" w:styleId="afff1">
    <w:name w:val="Контактные данные"/>
    <w:basedOn w:val="a1"/>
    <w:uiPriority w:val="1"/>
    <w:qFormat/>
    <w:pPr>
      <w:spacing w:after="0"/>
    </w:pPr>
  </w:style>
  <w:style w:type="paragraph" w:styleId="50">
    <w:name w:val="List Bullet 5"/>
    <w:basedOn w:val="a1"/>
    <w:uiPriority w:val="99"/>
    <w:semiHidden/>
    <w:unhideWhenUsed/>
    <w:pPr>
      <w:numPr>
        <w:numId w:val="4"/>
      </w:numPr>
      <w:contextualSpacing/>
    </w:pPr>
  </w:style>
  <w:style w:type="paragraph" w:styleId="afff3">
    <w:name w:val="Body Text First Indent"/>
    <w:basedOn w:val="aff6"/>
    <w:link w:val="afff4"/>
    <w:uiPriority w:val="99"/>
    <w:semiHidden/>
    <w:unhideWhenUsed/>
    <w:pPr>
      <w:spacing w:after="240"/>
      <w:ind w:firstLine="360"/>
    </w:pPr>
  </w:style>
  <w:style w:type="paragraph" w:styleId="28">
    <w:name w:val="Body Text First Indent 2"/>
    <w:basedOn w:val="afff5"/>
    <w:link w:val="29"/>
    <w:uiPriority w:val="99"/>
    <w:semiHidden/>
    <w:unhideWhenUsed/>
    <w:pPr>
      <w:spacing w:after="240"/>
      <w:ind w:firstLine="360"/>
    </w:pPr>
  </w:style>
  <w:style w:type="paragraph" w:styleId="afff5">
    <w:name w:val="Body Text Indent"/>
    <w:basedOn w:val="a1"/>
    <w:link w:val="afff6"/>
    <w:uiPriority w:val="99"/>
    <w:semiHidden/>
    <w:unhideWhenUsed/>
    <w:pPr>
      <w:spacing w:after="120"/>
      <w:ind w:left="360"/>
    </w:pPr>
  </w:style>
  <w:style w:type="paragraph" w:styleId="40">
    <w:name w:val="List Bullet 4"/>
    <w:basedOn w:val="a1"/>
    <w:uiPriority w:val="99"/>
    <w:semiHidden/>
    <w:unhideWhenUsed/>
    <w:pPr>
      <w:numPr>
        <w:numId w:val="5"/>
      </w:numPr>
      <w:contextualSpacing/>
    </w:pPr>
  </w:style>
  <w:style w:type="paragraph" w:styleId="a0">
    <w:name w:val="List Bullet"/>
    <w:basedOn w:val="a1"/>
    <w:uiPriority w:val="99"/>
    <w:semiHidden/>
    <w:unhideWhenUsed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8"/>
      </w:numPr>
      <w:contextualSpacing/>
    </w:pPr>
  </w:style>
  <w:style w:type="paragraph" w:styleId="afff7">
    <w:name w:val="Title"/>
    <w:basedOn w:val="a1"/>
    <w:link w:val="afff8"/>
    <w:uiPriority w:val="10"/>
    <w:semiHidden/>
    <w:unhideWhenUsed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56"/>
      <w:szCs w:val="56"/>
    </w:rPr>
  </w:style>
  <w:style w:type="paragraph" w:styleId="afff9">
    <w:name w:val="footer"/>
    <w:basedOn w:val="a1"/>
    <w:link w:val="afffa"/>
    <w:uiPriority w:val="99"/>
    <w:unhideWhenUsed/>
    <w:pPr>
      <w:spacing w:after="0" w:line="240" w:lineRule="auto"/>
    </w:pPr>
  </w:style>
  <w:style w:type="paragraph" w:styleId="a">
    <w:name w:val="List Number"/>
    <w:basedOn w:val="a1"/>
    <w:uiPriority w:val="99"/>
    <w:semiHidden/>
    <w:unhideWhenUsed/>
    <w:pPr>
      <w:numPr>
        <w:numId w:val="9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10"/>
      </w:numPr>
      <w:contextualSpacing/>
    </w:pPr>
  </w:style>
  <w:style w:type="paragraph" w:styleId="afffb">
    <w:name w:val="List"/>
    <w:basedOn w:val="a1"/>
    <w:uiPriority w:val="99"/>
    <w:semiHidden/>
    <w:unhideWhenUsed/>
    <w:pPr>
      <w:ind w:left="360" w:hanging="360"/>
      <w:contextualSpacing/>
    </w:pPr>
  </w:style>
  <w:style w:type="paragraph" w:styleId="afffc">
    <w:name w:val="Normal (Web)"/>
    <w:basedOn w:val="a1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paragraph" w:styleId="37">
    <w:name w:val="Body Text 3"/>
    <w:basedOn w:val="a1"/>
    <w:link w:val="38"/>
    <w:uiPriority w:val="99"/>
    <w:semiHidden/>
    <w:unhideWhenUsed/>
    <w:pPr>
      <w:spacing w:after="120"/>
    </w:pPr>
    <w:rPr>
      <w:szCs w:val="16"/>
    </w:rPr>
  </w:style>
  <w:style w:type="paragraph" w:styleId="2a">
    <w:name w:val="Body Text Indent 2"/>
    <w:basedOn w:val="a1"/>
    <w:link w:val="2b"/>
    <w:uiPriority w:val="99"/>
    <w:semiHidden/>
    <w:unhideWhenUsed/>
    <w:pPr>
      <w:spacing w:after="120" w:line="480" w:lineRule="auto"/>
      <w:ind w:left="360"/>
    </w:pPr>
  </w:style>
  <w:style w:type="paragraph" w:styleId="afffd">
    <w:name w:val="Subtitle"/>
    <w:basedOn w:val="a1"/>
    <w:link w:val="afffe"/>
    <w:uiPriority w:val="11"/>
    <w:semiHidden/>
    <w:unhideWhenUsed/>
    <w:qFormat/>
    <w:pPr>
      <w:spacing w:after="160"/>
      <w:contextualSpacing/>
    </w:pPr>
    <w:rPr>
      <w:color w:val="595959" w:themeColor="text1" w:themeTint="A6"/>
      <w:spacing w:val="0"/>
      <w:szCs w:val="22"/>
    </w:rPr>
  </w:style>
  <w:style w:type="paragraph" w:styleId="affff">
    <w:name w:val="Salutation"/>
    <w:basedOn w:val="a1"/>
    <w:next w:val="a1"/>
    <w:link w:val="affff0"/>
    <w:uiPriority w:val="3"/>
    <w:qFormat/>
    <w:pPr>
      <w:spacing w:before="400" w:after="200"/>
      <w:contextualSpacing/>
    </w:pPr>
  </w:style>
  <w:style w:type="paragraph" w:styleId="2c">
    <w:name w:val="List Continue 2"/>
    <w:basedOn w:val="a1"/>
    <w:uiPriority w:val="99"/>
    <w:semiHidden/>
    <w:unhideWhenUsed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pPr>
      <w:spacing w:after="120"/>
      <w:ind w:left="1440"/>
      <w:contextualSpacing/>
    </w:pPr>
  </w:style>
  <w:style w:type="paragraph" w:styleId="56">
    <w:name w:val="List Continue 5"/>
    <w:basedOn w:val="a1"/>
    <w:uiPriority w:val="99"/>
    <w:semiHidden/>
    <w:unhideWhenUsed/>
    <w:pPr>
      <w:spacing w:after="120"/>
      <w:ind w:left="1800"/>
      <w:contextualSpacing/>
    </w:pPr>
  </w:style>
  <w:style w:type="paragraph" w:styleId="2d">
    <w:name w:val="List 2"/>
    <w:basedOn w:val="a1"/>
    <w:uiPriority w:val="99"/>
    <w:semiHidden/>
    <w:unhideWhenUsed/>
    <w:pPr>
      <w:ind w:left="720" w:hanging="360"/>
      <w:contextualSpacing/>
    </w:pPr>
  </w:style>
  <w:style w:type="paragraph" w:styleId="3a">
    <w:name w:val="List 3"/>
    <w:basedOn w:val="a1"/>
    <w:uiPriority w:val="99"/>
    <w:semiHidden/>
    <w:unhideWhenUsed/>
    <w:pPr>
      <w:ind w:left="1080" w:hanging="360"/>
      <w:contextualSpacing/>
    </w:pPr>
  </w:style>
  <w:style w:type="paragraph" w:styleId="46">
    <w:name w:val="List 4"/>
    <w:basedOn w:val="a1"/>
    <w:uiPriority w:val="99"/>
    <w:semiHidden/>
    <w:unhideWhenUsed/>
    <w:pPr>
      <w:ind w:left="1440" w:hanging="360"/>
      <w:contextualSpacing/>
    </w:pPr>
  </w:style>
  <w:style w:type="paragraph" w:styleId="HTML9">
    <w:name w:val="HTML Preformatted"/>
    <w:basedOn w:val="a1"/>
    <w:link w:val="HTMLa"/>
    <w:uiPriority w:val="99"/>
    <w:semiHidden/>
    <w:unhideWhenUsed/>
    <w:pPr>
      <w:spacing w:after="0" w:line="240" w:lineRule="auto"/>
    </w:pPr>
    <w:rPr>
      <w:rFonts w:ascii="Consolas" w:hAnsi="Consolas"/>
    </w:rPr>
  </w:style>
  <w:style w:type="paragraph" w:styleId="affff1">
    <w:name w:val="Block Text"/>
    <w:basedOn w:val="a1"/>
    <w:uiPriority w:val="99"/>
    <w:semiHidden/>
    <w:unhideWhenUsed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paragraph" w:styleId="affff2">
    <w:name w:val="Message Header"/>
    <w:basedOn w:val="a1"/>
    <w:link w:val="affff3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affff4">
    <w:name w:val="E-mail Signature"/>
    <w:basedOn w:val="a1"/>
    <w:link w:val="affff5"/>
    <w:uiPriority w:val="99"/>
    <w:semiHidden/>
    <w:unhideWhenUsed/>
    <w:pPr>
      <w:spacing w:after="0" w:line="240" w:lineRule="auto"/>
    </w:pPr>
  </w:style>
  <w:style w:type="table" w:styleId="2e">
    <w:name w:val="Table Colorful 2"/>
    <w:basedOn w:val="a3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f">
    <w:name w:val="Table Grid 2"/>
    <w:basedOn w:val="a3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">
    <w:name w:val="Table Subtle 1"/>
    <w:basedOn w:val="a3"/>
    <w:uiPriority w:val="99"/>
    <w:semiHidden/>
    <w:unhideWhenUsed/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f6">
    <w:name w:val="Table Theme"/>
    <w:basedOn w:val="a3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3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3">
    <w:name w:val="Table Grid 6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4">
    <w:name w:val="Table Simple 1"/>
    <w:basedOn w:val="a3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5">
    <w:name w:val="Table Grid 1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3D effects 2"/>
    <w:basedOn w:val="a3"/>
    <w:uiPriority w:val="99"/>
    <w:semiHidden/>
    <w:unhideWhenUsed/>
    <w:qFormat/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Table List 5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3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affff7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lassic 1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3D effects 3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3"/>
    <w:uiPriority w:val="99"/>
    <w:semiHidden/>
    <w:unhideWhenUsed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uiPriority w:val="99"/>
    <w:semiHidden/>
    <w:unhideWhenUsed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d">
    <w:name w:val="Table Classic 3"/>
    <w:basedOn w:val="a3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affff8">
    <w:name w:val="Table Professional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9">
    <w:name w:val="Table Elegant"/>
    <w:basedOn w:val="a3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olorful 1"/>
    <w:basedOn w:val="a3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-30">
    <w:name w:val="Table List 3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7">
    <w:name w:val="Table List 7"/>
    <w:basedOn w:val="a3"/>
    <w:uiPriority w:val="99"/>
    <w:semiHidden/>
    <w:unhideWhenUsed/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ffffa">
    <w:name w:val="Table Contemporary"/>
    <w:basedOn w:val="a3"/>
    <w:uiPriority w:val="99"/>
    <w:semiHidden/>
    <w:unhideWhenUsed/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49">
    <w:name w:val="Table Grid 4"/>
    <w:basedOn w:val="a3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olumns 1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8">
    <w:name w:val="Table List 8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3e">
    <w:name w:val="Table Grid 3"/>
    <w:basedOn w:val="a3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3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uiPriority w:val="99"/>
    <w:semiHidden/>
    <w:unhideWhenUsed/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orful 3"/>
    <w:basedOn w:val="a3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58">
    <w:name w:val="Table Columns 5"/>
    <w:basedOn w:val="a3"/>
    <w:uiPriority w:val="99"/>
    <w:semiHidden/>
    <w:unhideWhenUsed/>
    <w:qFormat/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f2">
    <w:name w:val="Table Classic 2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3">
    <w:name w:val="Table Grid 7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9">
    <w:name w:val="Table 3D effects 1"/>
    <w:basedOn w:val="a3"/>
    <w:uiPriority w:val="99"/>
    <w:semiHidden/>
    <w:unhideWhenUsed/>
    <w:qFormat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3">
    <w:name w:val="Table Columns 2"/>
    <w:basedOn w:val="a3"/>
    <w:uiPriority w:val="99"/>
    <w:semiHidden/>
    <w:unhideWhenUsed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Simple 2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f0">
    <w:name w:val="Table Simple 3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3">
    <w:name w:val="Table Grid 8"/>
    <w:basedOn w:val="a3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uiPriority w:val="99"/>
    <w:semiHidden/>
    <w:unhideWhenUsed/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af3">
    <w:name w:val="Прощание Знак"/>
    <w:basedOn w:val="a2"/>
    <w:link w:val="af1"/>
    <w:uiPriority w:val="5"/>
    <w:rPr>
      <w:spacing w:val="4"/>
      <w:szCs w:val="20"/>
    </w:rPr>
  </w:style>
  <w:style w:type="character" w:customStyle="1" w:styleId="af4">
    <w:name w:val="Подпись Знак"/>
    <w:basedOn w:val="a2"/>
    <w:link w:val="af2"/>
    <w:uiPriority w:val="6"/>
    <w:rPr>
      <w:spacing w:val="4"/>
      <w:szCs w:val="20"/>
    </w:rPr>
  </w:style>
  <w:style w:type="character" w:customStyle="1" w:styleId="afff2">
    <w:name w:val="Дата Знак"/>
    <w:basedOn w:val="a2"/>
    <w:link w:val="afff0"/>
    <w:uiPriority w:val="2"/>
    <w:rPr>
      <w:spacing w:val="4"/>
      <w:szCs w:val="20"/>
    </w:rPr>
  </w:style>
  <w:style w:type="character" w:customStyle="1" w:styleId="aff4">
    <w:name w:val="Верхний колонтитул Знак"/>
    <w:basedOn w:val="a2"/>
    <w:link w:val="aff3"/>
    <w:uiPriority w:val="99"/>
    <w:rPr>
      <w:spacing w:val="4"/>
      <w:szCs w:val="20"/>
    </w:rPr>
  </w:style>
  <w:style w:type="character" w:styleId="affffb">
    <w:name w:val="Placeholder Text"/>
    <w:basedOn w:val="a2"/>
    <w:uiPriority w:val="99"/>
    <w:semiHidden/>
    <w:rPr>
      <w:color w:val="595959" w:themeColor="text1" w:themeTint="A6"/>
    </w:rPr>
  </w:style>
  <w:style w:type="character" w:customStyle="1" w:styleId="affff0">
    <w:name w:val="Приветствие Знак"/>
    <w:basedOn w:val="a2"/>
    <w:link w:val="affff"/>
    <w:uiPriority w:val="3"/>
    <w:rPr>
      <w:spacing w:val="4"/>
      <w:szCs w:val="20"/>
    </w:rPr>
  </w:style>
  <w:style w:type="character" w:customStyle="1" w:styleId="afffa">
    <w:name w:val="Нижний колонтитул Знак"/>
    <w:basedOn w:val="a2"/>
    <w:link w:val="afff9"/>
    <w:uiPriority w:val="99"/>
    <w:rPr>
      <w:spacing w:val="4"/>
      <w:szCs w:val="20"/>
    </w:rPr>
  </w:style>
  <w:style w:type="character" w:customStyle="1" w:styleId="af">
    <w:name w:val="Текст выноски Знак"/>
    <w:basedOn w:val="a2"/>
    <w:link w:val="ae"/>
    <w:uiPriority w:val="99"/>
    <w:semiHidden/>
    <w:rPr>
      <w:rFonts w:ascii="Segoe UI" w:hAnsi="Segoe UI" w:cs="Segoe UI"/>
      <w:spacing w:val="4"/>
      <w:szCs w:val="18"/>
    </w:rPr>
  </w:style>
  <w:style w:type="paragraph" w:customStyle="1" w:styleId="1a">
    <w:name w:val="Список литературы1"/>
    <w:basedOn w:val="a1"/>
    <w:next w:val="a1"/>
    <w:uiPriority w:val="37"/>
    <w:semiHidden/>
    <w:unhideWhenUsed/>
  </w:style>
  <w:style w:type="character" w:customStyle="1" w:styleId="aff7">
    <w:name w:val="Основной текст Знак"/>
    <w:basedOn w:val="a2"/>
    <w:link w:val="aff6"/>
    <w:uiPriority w:val="99"/>
    <w:semiHidden/>
    <w:rPr>
      <w:spacing w:val="4"/>
      <w:szCs w:val="20"/>
    </w:rPr>
  </w:style>
  <w:style w:type="character" w:customStyle="1" w:styleId="24">
    <w:name w:val="Основной текст 2 Знак"/>
    <w:basedOn w:val="a2"/>
    <w:link w:val="23"/>
    <w:uiPriority w:val="99"/>
    <w:semiHidden/>
    <w:rPr>
      <w:spacing w:val="4"/>
      <w:szCs w:val="20"/>
    </w:rPr>
  </w:style>
  <w:style w:type="character" w:customStyle="1" w:styleId="38">
    <w:name w:val="Основной текст 3 Знак"/>
    <w:basedOn w:val="a2"/>
    <w:link w:val="37"/>
    <w:uiPriority w:val="99"/>
    <w:semiHidden/>
    <w:rPr>
      <w:spacing w:val="4"/>
      <w:szCs w:val="16"/>
    </w:rPr>
  </w:style>
  <w:style w:type="character" w:customStyle="1" w:styleId="afff4">
    <w:name w:val="Красная строка Знак"/>
    <w:basedOn w:val="aff7"/>
    <w:link w:val="afff3"/>
    <w:uiPriority w:val="99"/>
    <w:semiHidden/>
    <w:rPr>
      <w:spacing w:val="4"/>
      <w:szCs w:val="20"/>
    </w:rPr>
  </w:style>
  <w:style w:type="character" w:customStyle="1" w:styleId="afff6">
    <w:name w:val="Основной текст с отступом Знак"/>
    <w:basedOn w:val="a2"/>
    <w:link w:val="afff5"/>
    <w:uiPriority w:val="99"/>
    <w:semiHidden/>
    <w:rPr>
      <w:spacing w:val="4"/>
      <w:szCs w:val="20"/>
    </w:rPr>
  </w:style>
  <w:style w:type="character" w:customStyle="1" w:styleId="29">
    <w:name w:val="Красная строка 2 Знак"/>
    <w:basedOn w:val="afff6"/>
    <w:link w:val="28"/>
    <w:uiPriority w:val="99"/>
    <w:semiHidden/>
    <w:rPr>
      <w:spacing w:val="4"/>
      <w:szCs w:val="20"/>
    </w:rPr>
  </w:style>
  <w:style w:type="character" w:customStyle="1" w:styleId="2b">
    <w:name w:val="Основной текст с отступом 2 Знак"/>
    <w:basedOn w:val="a2"/>
    <w:link w:val="2a"/>
    <w:uiPriority w:val="99"/>
    <w:semiHidden/>
    <w:rPr>
      <w:spacing w:val="4"/>
      <w:szCs w:val="20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Pr>
      <w:spacing w:val="4"/>
      <w:szCs w:val="16"/>
    </w:rPr>
  </w:style>
  <w:style w:type="character" w:customStyle="1" w:styleId="1b">
    <w:name w:val="Название книги1"/>
    <w:basedOn w:val="a2"/>
    <w:uiPriority w:val="33"/>
    <w:semiHidden/>
    <w:unhideWhenUsed/>
    <w:qFormat/>
    <w:rPr>
      <w:b/>
      <w:bCs/>
      <w:i/>
      <w:iCs/>
      <w:spacing w:val="0"/>
    </w:rPr>
  </w:style>
  <w:style w:type="table" w:styleId="affffc">
    <w:name w:val="Colorful Grid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0">
    <w:name w:val="Colorful Grid Accent 6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d">
    <w:name w:val="Colorful List"/>
    <w:basedOn w:val="a3"/>
    <w:uiPriority w:val="72"/>
    <w:semiHidden/>
    <w:unhideWhenUsed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semiHidden/>
    <w:unhideWhenUsed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2">
    <w:name w:val="Colorful List Accent 2"/>
    <w:basedOn w:val="a3"/>
    <w:uiPriority w:val="72"/>
    <w:semiHidden/>
    <w:unhideWhenUsed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2">
    <w:name w:val="Colorful List Accent 3"/>
    <w:basedOn w:val="a3"/>
    <w:uiPriority w:val="72"/>
    <w:semiHidden/>
    <w:unhideWhenUsed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1">
    <w:name w:val="Colorful List Accent 4"/>
    <w:basedOn w:val="a3"/>
    <w:uiPriority w:val="72"/>
    <w:semiHidden/>
    <w:unhideWhenUsed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3"/>
    <w:uiPriority w:val="72"/>
    <w:semiHidden/>
    <w:unhideWhenUsed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1">
    <w:name w:val="Colorful List Accent 6"/>
    <w:basedOn w:val="a3"/>
    <w:uiPriority w:val="72"/>
    <w:semiHidden/>
    <w:unhideWhenUsed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e">
    <w:name w:val="Colorful Shading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2">
    <w:name w:val="Colorful Shading Accent 6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c">
    <w:name w:val="Текст примечания Знак"/>
    <w:basedOn w:val="a2"/>
    <w:link w:val="afb"/>
    <w:uiPriority w:val="99"/>
    <w:semiHidden/>
    <w:rPr>
      <w:spacing w:val="4"/>
      <w:szCs w:val="20"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pacing w:val="4"/>
      <w:szCs w:val="20"/>
    </w:rPr>
  </w:style>
  <w:style w:type="table" w:styleId="afffff">
    <w:name w:val="Dark List"/>
    <w:basedOn w:val="a3"/>
    <w:uiPriority w:val="70"/>
    <w:semiHidden/>
    <w:unhideWhenUsed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3"/>
    <w:uiPriority w:val="70"/>
    <w:semiHidden/>
    <w:unhideWhenUsed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3"/>
    <w:uiPriority w:val="70"/>
    <w:semiHidden/>
    <w:unhideWhenUsed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3"/>
    <w:uiPriority w:val="70"/>
    <w:semiHidden/>
    <w:unhideWhenUsed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character" w:customStyle="1" w:styleId="aff0">
    <w:name w:val="Схема документа Знак"/>
    <w:basedOn w:val="a2"/>
    <w:link w:val="aff"/>
    <w:uiPriority w:val="99"/>
    <w:semiHidden/>
    <w:rPr>
      <w:rFonts w:ascii="Segoe UI" w:hAnsi="Segoe UI" w:cs="Segoe UI"/>
      <w:spacing w:val="4"/>
      <w:szCs w:val="16"/>
    </w:rPr>
  </w:style>
  <w:style w:type="character" w:customStyle="1" w:styleId="affff5">
    <w:name w:val="Электронная подпись Знак"/>
    <w:basedOn w:val="a2"/>
    <w:link w:val="affff4"/>
    <w:uiPriority w:val="99"/>
    <w:semiHidden/>
    <w:rPr>
      <w:spacing w:val="4"/>
      <w:szCs w:val="20"/>
    </w:rPr>
  </w:style>
  <w:style w:type="character" w:customStyle="1" w:styleId="af9">
    <w:name w:val="Текст концевой сноски Знак"/>
    <w:basedOn w:val="a2"/>
    <w:link w:val="af8"/>
    <w:uiPriority w:val="99"/>
    <w:semiHidden/>
    <w:rPr>
      <w:spacing w:val="4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rPr>
      <w:spacing w:val="4"/>
      <w:szCs w:val="20"/>
    </w:rPr>
  </w:style>
  <w:style w:type="table" w:customStyle="1" w:styleId="-110">
    <w:name w:val="Таблица-сетка 1 светлая1"/>
    <w:basedOn w:val="a3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3"/>
    <w:uiPriority w:val="46"/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3"/>
    <w:uiPriority w:val="46"/>
    <w:tblPr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3"/>
    <w:uiPriority w:val="46"/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3"/>
    <w:uiPriority w:val="46"/>
    <w:tblPr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3"/>
    <w:uiPriority w:val="46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3"/>
    <w:uiPriority w:val="46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3"/>
    <w:uiPriority w:val="47"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3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">
    <w:name w:val="Таблица-сетка 2 — акцент 21"/>
    <w:basedOn w:val="a3"/>
    <w:uiPriority w:val="47"/>
    <w:tblPr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">
    <w:name w:val="Таблица-сетка 2 — акцент 31"/>
    <w:basedOn w:val="a3"/>
    <w:uiPriority w:val="47"/>
    <w:tblPr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">
    <w:name w:val="Таблица-сетка 2 — акцент 41"/>
    <w:basedOn w:val="a3"/>
    <w:uiPriority w:val="47"/>
    <w:tblPr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">
    <w:name w:val="Таблица-сетка 2 — акцент 51"/>
    <w:basedOn w:val="a3"/>
    <w:uiPriority w:val="47"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3"/>
    <w:uiPriority w:val="47"/>
    <w:tblPr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0">
    <w:name w:val="Таблица-сетка 31"/>
    <w:basedOn w:val="a3"/>
    <w:uiPriority w:val="48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3"/>
    <w:uiPriority w:val="48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321">
    <w:name w:val="Таблица-сетка 3 — акцент 21"/>
    <w:basedOn w:val="a3"/>
    <w:uiPriority w:val="48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331">
    <w:name w:val="Таблица-сетка 3 — акцент 31"/>
    <w:basedOn w:val="a3"/>
    <w:uiPriority w:val="48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341">
    <w:name w:val="Таблица-сетка 3 — акцент 41"/>
    <w:basedOn w:val="a3"/>
    <w:uiPriority w:val="48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351">
    <w:name w:val="Таблица-сетка 3 — акцент 51"/>
    <w:basedOn w:val="a3"/>
    <w:uiPriority w:val="48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361">
    <w:name w:val="Таблица-сетка 3 — акцент 61"/>
    <w:basedOn w:val="a3"/>
    <w:uiPriority w:val="48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-410">
    <w:name w:val="Таблица-сетк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">
    <w:name w:val="Таблица-сетк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">
    <w:name w:val="Таблица-сетк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">
    <w:name w:val="Таблица-сетк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">
    <w:name w:val="Таблица-сетк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">
    <w:name w:val="Таблица-сетк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0">
    <w:name w:val="Таблица-сетка 5 темная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-521">
    <w:name w:val="Таблица-сетка 5 темная — акцент 2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-531">
    <w:name w:val="Таблица-сетка 5 темная — акцент 3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41">
    <w:name w:val="Таблица-сетка 5 темная — акцент 4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51">
    <w:name w:val="Таблица-сетка 5 темная — акцент 5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61">
    <w:name w:val="Таблица-сетка 5 темная — акцент 6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-610">
    <w:name w:val="Таблица-сетка 6 цветная1"/>
    <w:basedOn w:val="a3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">
    <w:name w:val="Таблица-сетк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">
    <w:name w:val="Таблица-сетк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">
    <w:name w:val="Таблица-сетк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">
    <w:name w:val="Таблица-сетк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">
    <w:name w:val="Таблица-сетк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">
    <w:name w:val="Таблица-сетка 7 цветная1"/>
    <w:basedOn w:val="a3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3"/>
    <w:uiPriority w:val="52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3"/>
    <w:uiPriority w:val="52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3"/>
    <w:uiPriority w:val="52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3"/>
    <w:uiPriority w:val="52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3"/>
    <w:uiPriority w:val="52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3"/>
    <w:uiPriority w:val="52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Cs w:val="20"/>
    </w:rPr>
  </w:style>
  <w:style w:type="character" w:customStyle="1" w:styleId="52">
    <w:name w:val="Заголовок 5 Знак"/>
    <w:basedOn w:val="a2"/>
    <w:link w:val="5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Cs w:val="2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Cs w:val="2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pacing w:val="4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pacing w:val="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pacing w:val="4"/>
      <w:szCs w:val="21"/>
    </w:rPr>
  </w:style>
  <w:style w:type="character" w:customStyle="1" w:styleId="HTML8">
    <w:name w:val="Адрес HTML Знак"/>
    <w:basedOn w:val="a2"/>
    <w:link w:val="HTML7"/>
    <w:uiPriority w:val="99"/>
    <w:semiHidden/>
    <w:rPr>
      <w:i/>
      <w:iCs/>
      <w:spacing w:val="4"/>
      <w:szCs w:val="20"/>
    </w:rPr>
  </w:style>
  <w:style w:type="character" w:customStyle="1" w:styleId="HTMLa">
    <w:name w:val="Стандартный HTML Знак"/>
    <w:basedOn w:val="a2"/>
    <w:link w:val="HTML9"/>
    <w:uiPriority w:val="99"/>
    <w:semiHidden/>
    <w:rPr>
      <w:rFonts w:ascii="Consolas" w:hAnsi="Consolas"/>
      <w:spacing w:val="4"/>
      <w:szCs w:val="20"/>
    </w:rPr>
  </w:style>
  <w:style w:type="character" w:customStyle="1" w:styleId="1c">
    <w:name w:val="Сильное выделение1"/>
    <w:basedOn w:val="a2"/>
    <w:uiPriority w:val="21"/>
    <w:semiHidden/>
    <w:unhideWhenUsed/>
    <w:qFormat/>
    <w:rPr>
      <w:i/>
      <w:iCs/>
      <w:color w:val="365F91" w:themeColor="accent1" w:themeShade="BF"/>
    </w:rPr>
  </w:style>
  <w:style w:type="paragraph" w:styleId="afffff0">
    <w:name w:val="Intense Quote"/>
    <w:basedOn w:val="a1"/>
    <w:next w:val="a1"/>
    <w:link w:val="afffff1"/>
    <w:uiPriority w:val="30"/>
    <w:semiHidden/>
    <w:unhideWhenUsed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afffff1">
    <w:name w:val="Выделенная цитата Знак"/>
    <w:basedOn w:val="a2"/>
    <w:link w:val="afffff0"/>
    <w:uiPriority w:val="30"/>
    <w:semiHidden/>
    <w:rPr>
      <w:i/>
      <w:iCs/>
      <w:color w:val="365F91" w:themeColor="accent1" w:themeShade="BF"/>
      <w:spacing w:val="4"/>
      <w:szCs w:val="20"/>
    </w:rPr>
  </w:style>
  <w:style w:type="character" w:customStyle="1" w:styleId="1d">
    <w:name w:val="Сильная ссылка1"/>
    <w:basedOn w:val="a2"/>
    <w:uiPriority w:val="32"/>
    <w:semiHidden/>
    <w:unhideWhenUsed/>
    <w:qFormat/>
    <w:rPr>
      <w:b/>
      <w:bCs/>
      <w:smallCaps/>
      <w:color w:val="365F91" w:themeColor="accent1" w:themeShade="BF"/>
      <w:spacing w:val="0"/>
    </w:rPr>
  </w:style>
  <w:style w:type="table" w:styleId="afffff2">
    <w:name w:val="Light Grid"/>
    <w:basedOn w:val="a3"/>
    <w:uiPriority w:val="62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5">
    <w:name w:val="Light Grid Accent 1"/>
    <w:basedOn w:val="a3"/>
    <w:uiPriority w:val="62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5">
    <w:name w:val="Light Grid Accent 2"/>
    <w:basedOn w:val="a3"/>
    <w:uiPriority w:val="62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5">
    <w:name w:val="Light Grid Accent 3"/>
    <w:basedOn w:val="a3"/>
    <w:uiPriority w:val="62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4">
    <w:name w:val="Light Grid Accent 4"/>
    <w:basedOn w:val="a3"/>
    <w:uiPriority w:val="62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4">
    <w:name w:val="Light Grid Accent 5"/>
    <w:basedOn w:val="a3"/>
    <w:uiPriority w:val="62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4">
    <w:name w:val="Light Grid Accent 6"/>
    <w:basedOn w:val="a3"/>
    <w:uiPriority w:val="62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afffff3">
    <w:name w:val="Light List"/>
    <w:basedOn w:val="a3"/>
    <w:uiPriority w:val="61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6">
    <w:name w:val="Light List Accent 1"/>
    <w:basedOn w:val="a3"/>
    <w:uiPriority w:val="61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6">
    <w:name w:val="Light List Accent 2"/>
    <w:basedOn w:val="a3"/>
    <w:uiPriority w:val="61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6">
    <w:name w:val="Light List Accent 3"/>
    <w:basedOn w:val="a3"/>
    <w:uiPriority w:val="61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5">
    <w:name w:val="Light List Accent 4"/>
    <w:basedOn w:val="a3"/>
    <w:uiPriority w:val="61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5">
    <w:name w:val="Light List Accent 5"/>
    <w:basedOn w:val="a3"/>
    <w:uiPriority w:val="61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5">
    <w:name w:val="Light List Accent 6"/>
    <w:basedOn w:val="a3"/>
    <w:uiPriority w:val="61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4">
    <w:name w:val="Light Shading"/>
    <w:basedOn w:val="a3"/>
    <w:uiPriority w:val="60"/>
    <w:semiHidden/>
    <w:unhideWhenUsed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7">
    <w:name w:val="Light Shading Accent 1"/>
    <w:basedOn w:val="a3"/>
    <w:uiPriority w:val="60"/>
    <w:semiHidden/>
    <w:unhideWhenUsed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7">
    <w:name w:val="Light Shading Accent 2"/>
    <w:basedOn w:val="a3"/>
    <w:uiPriority w:val="60"/>
    <w:semiHidden/>
    <w:unhideWhenUsed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7">
    <w:name w:val="Light Shading Accent 3"/>
    <w:basedOn w:val="a3"/>
    <w:uiPriority w:val="60"/>
    <w:semiHidden/>
    <w:unhideWhenUsed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6">
    <w:name w:val="Light Shading Accent 4"/>
    <w:basedOn w:val="a3"/>
    <w:uiPriority w:val="60"/>
    <w:semiHidden/>
    <w:unhideWhenUsed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6">
    <w:name w:val="Light Shading Accent 5"/>
    <w:basedOn w:val="a3"/>
    <w:uiPriority w:val="60"/>
    <w:semiHidden/>
    <w:unhideWhenUsed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6">
    <w:name w:val="Light Shading Accent 6"/>
    <w:basedOn w:val="a3"/>
    <w:uiPriority w:val="60"/>
    <w:semiHidden/>
    <w:unhideWhenUsed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fffff5">
    <w:name w:val="List Paragraph"/>
    <w:basedOn w:val="a1"/>
    <w:uiPriority w:val="34"/>
    <w:semiHidden/>
    <w:unhideWhenUsed/>
    <w:qFormat/>
    <w:pPr>
      <w:ind w:left="720"/>
      <w:contextualSpacing/>
    </w:pPr>
  </w:style>
  <w:style w:type="table" w:customStyle="1" w:styleId="-112">
    <w:name w:val="Список-таблица 1 светлая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1210">
    <w:name w:val="Список-таблица 1 светлая — акцент 2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1310">
    <w:name w:val="Список-таблица 1 светлая — акцент 3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1410">
    <w:name w:val="Список-таблица 1 светлая — акцент 4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1510">
    <w:name w:val="Список-таблица 1 светлая — акцент 5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1610">
    <w:name w:val="Список-таблица 1 светлая — акцент 6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212">
    <w:name w:val="Список-таблица 21"/>
    <w:basedOn w:val="a3"/>
    <w:uiPriority w:val="47"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3"/>
    <w:uiPriority w:val="47"/>
    <w:tblPr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0">
    <w:name w:val="Список-таблица 2 — акцент 21"/>
    <w:basedOn w:val="a3"/>
    <w:uiPriority w:val="47"/>
    <w:tblPr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0">
    <w:name w:val="Список-таблица 2 — акцент 31"/>
    <w:basedOn w:val="a3"/>
    <w:uiPriority w:val="47"/>
    <w:tblPr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0">
    <w:name w:val="Список-таблица 2 — акцент 41"/>
    <w:basedOn w:val="a3"/>
    <w:uiPriority w:val="47"/>
    <w:tblPr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0">
    <w:name w:val="Список-таблица 2 — акцент 51"/>
    <w:basedOn w:val="a3"/>
    <w:uiPriority w:val="47"/>
    <w:tblPr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0">
    <w:name w:val="Список-таблица 2 — акцент 61"/>
    <w:basedOn w:val="a3"/>
    <w:uiPriority w:val="47"/>
    <w:tblPr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2">
    <w:name w:val="Список-таблица 31"/>
    <w:basedOn w:val="a3"/>
    <w:uiPriority w:val="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3"/>
    <w:uiPriority w:val="48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3"/>
    <w:uiPriority w:val="48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3"/>
    <w:uiPriority w:val="48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3"/>
    <w:uiPriority w:val="48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3"/>
    <w:uiPriority w:val="48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3"/>
    <w:uiPriority w:val="48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-412">
    <w:name w:val="Список-таблиц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0">
    <w:name w:val="Список-таблиц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0">
    <w:name w:val="Список-таблиц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0">
    <w:name w:val="Список-таблиц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0">
    <w:name w:val="Список-таблиц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0">
    <w:name w:val="Список-таблиц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2">
    <w:name w:val="Список-таблица 5 темная1"/>
    <w:basedOn w:val="a3"/>
    <w:uiPriority w:val="50"/>
    <w:rPr>
      <w:color w:val="FFFFFF" w:themeColor="background1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3"/>
    <w:uiPriority w:val="50"/>
    <w:rPr>
      <w:color w:val="FFFFFF" w:themeColor="background1"/>
    </w:rPr>
    <w:tblPr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3"/>
    <w:uiPriority w:val="50"/>
    <w:rPr>
      <w:color w:val="FFFFFF" w:themeColor="background1"/>
    </w:rPr>
    <w:tblPr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3"/>
    <w:uiPriority w:val="50"/>
    <w:rPr>
      <w:color w:val="FFFFFF" w:themeColor="background1"/>
    </w:rPr>
    <w:tblPr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3"/>
    <w:uiPriority w:val="50"/>
    <w:rPr>
      <w:color w:val="FFFFFF" w:themeColor="background1"/>
    </w:rPr>
    <w:tblPr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3"/>
    <w:uiPriority w:val="50"/>
    <w:rPr>
      <w:color w:val="FFFFFF" w:themeColor="background1"/>
    </w:rPr>
    <w:tblPr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3"/>
    <w:uiPriority w:val="50"/>
    <w:rPr>
      <w:color w:val="FFFFFF" w:themeColor="background1"/>
    </w:rPr>
    <w:tblPr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3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0">
    <w:name w:val="Список-таблиц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0">
    <w:name w:val="Список-таблиц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0">
    <w:name w:val="Список-таблиц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0">
    <w:name w:val="Список-таблиц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0">
    <w:name w:val="Список-таблиц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0">
    <w:name w:val="Список-таблица 7 цветная1"/>
    <w:basedOn w:val="a3"/>
    <w:uiPriority w:val="52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3"/>
    <w:uiPriority w:val="52"/>
    <w:rPr>
      <w:color w:val="365F91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3"/>
    <w:uiPriority w:val="52"/>
    <w:rPr>
      <w:color w:val="943634" w:themeColor="accent2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3"/>
    <w:uiPriority w:val="52"/>
    <w:rPr>
      <w:color w:val="76923C" w:themeColor="accent3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3"/>
    <w:uiPriority w:val="52"/>
    <w:rPr>
      <w:color w:val="5F497A" w:themeColor="accent4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3"/>
    <w:uiPriority w:val="52"/>
    <w:rPr>
      <w:color w:val="31849B" w:themeColor="accent5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3"/>
    <w:uiPriority w:val="52"/>
    <w:rPr>
      <w:color w:val="E36C0A" w:themeColor="accent6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c">
    <w:name w:val="Текст макроса Знак"/>
    <w:basedOn w:val="a2"/>
    <w:link w:val="affb"/>
    <w:uiPriority w:val="99"/>
    <w:semiHidden/>
    <w:rPr>
      <w:rFonts w:ascii="Consolas" w:hAnsi="Consolas"/>
      <w:spacing w:val="4"/>
      <w:szCs w:val="20"/>
    </w:rPr>
  </w:style>
  <w:style w:type="table" w:styleId="1e">
    <w:name w:val="Medium Grid 1"/>
    <w:basedOn w:val="a3"/>
    <w:uiPriority w:val="67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1f">
    <w:name w:val="Medium Lis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Shading 1"/>
    <w:basedOn w:val="a3"/>
    <w:uiPriority w:val="63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affff3">
    <w:name w:val="Шапка Знак"/>
    <w:basedOn w:val="a2"/>
    <w:link w:val="affff2"/>
    <w:uiPriority w:val="99"/>
    <w:semiHidden/>
    <w:rPr>
      <w:rFonts w:asciiTheme="majorHAnsi" w:eastAsiaTheme="majorEastAsia" w:hAnsiTheme="majorHAnsi" w:cstheme="majorBidi"/>
      <w:spacing w:val="4"/>
      <w:sz w:val="24"/>
      <w:szCs w:val="24"/>
      <w:shd w:val="pct20" w:color="auto" w:fill="auto"/>
    </w:rPr>
  </w:style>
  <w:style w:type="paragraph" w:styleId="afffff6">
    <w:name w:val="No Spacing"/>
    <w:uiPriority w:val="1"/>
    <w:semiHidden/>
    <w:unhideWhenUsed/>
    <w:qFormat/>
    <w:rPr>
      <w:spacing w:val="4"/>
      <w:sz w:val="22"/>
      <w:lang w:eastAsia="ja-JP"/>
    </w:rPr>
  </w:style>
  <w:style w:type="character" w:customStyle="1" w:styleId="afff">
    <w:name w:val="Заголовок записки Знак"/>
    <w:basedOn w:val="a2"/>
    <w:link w:val="affe"/>
    <w:uiPriority w:val="99"/>
    <w:semiHidden/>
    <w:qFormat/>
    <w:rPr>
      <w:spacing w:val="4"/>
      <w:szCs w:val="20"/>
    </w:rPr>
  </w:style>
  <w:style w:type="table" w:customStyle="1" w:styleId="110">
    <w:name w:val="Таблица простая 11"/>
    <w:basedOn w:val="a3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3"/>
    <w:uiPriority w:val="45"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7">
    <w:name w:val="Текст Знак"/>
    <w:basedOn w:val="a2"/>
    <w:link w:val="af6"/>
    <w:uiPriority w:val="99"/>
    <w:semiHidden/>
    <w:rPr>
      <w:rFonts w:ascii="Consolas" w:hAnsi="Consolas"/>
      <w:spacing w:val="4"/>
      <w:szCs w:val="21"/>
    </w:rPr>
  </w:style>
  <w:style w:type="paragraph" w:styleId="2f8">
    <w:name w:val="Quote"/>
    <w:basedOn w:val="a1"/>
    <w:next w:val="a1"/>
    <w:link w:val="2f9"/>
    <w:uiPriority w:val="29"/>
    <w:semiHidden/>
    <w:unhideWhenUsed/>
    <w:qFormat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2"/>
    <w:link w:val="2f8"/>
    <w:uiPriority w:val="29"/>
    <w:semiHidden/>
    <w:qFormat/>
    <w:rPr>
      <w:i/>
      <w:iCs/>
      <w:color w:val="404040" w:themeColor="text1" w:themeTint="BF"/>
      <w:spacing w:val="4"/>
      <w:szCs w:val="20"/>
    </w:rPr>
  </w:style>
  <w:style w:type="character" w:customStyle="1" w:styleId="afffe">
    <w:name w:val="Подзаголовок Знак"/>
    <w:basedOn w:val="a2"/>
    <w:link w:val="afffd"/>
    <w:uiPriority w:val="11"/>
    <w:semiHidden/>
    <w:qFormat/>
    <w:rPr>
      <w:color w:val="595959" w:themeColor="text1" w:themeTint="A6"/>
    </w:rPr>
  </w:style>
  <w:style w:type="character" w:customStyle="1" w:styleId="1f1">
    <w:name w:val="Слабое выделение1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customStyle="1" w:styleId="1f2">
    <w:name w:val="Слабая ссылка1"/>
    <w:basedOn w:val="a2"/>
    <w:uiPriority w:val="4"/>
    <w:qFormat/>
    <w:rPr>
      <w:color w:val="595959" w:themeColor="text1" w:themeTint="A6"/>
    </w:rPr>
  </w:style>
  <w:style w:type="table" w:customStyle="1" w:styleId="1f3">
    <w:name w:val="Сетка таблицы светлая1"/>
    <w:basedOn w:val="a3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ff8">
    <w:name w:val="Заголовок Знак"/>
    <w:basedOn w:val="a2"/>
    <w:link w:val="afff7"/>
    <w:uiPriority w:val="10"/>
    <w:semiHidden/>
    <w:rPr>
      <w:rFonts w:asciiTheme="majorHAnsi" w:eastAsiaTheme="majorEastAsia" w:hAnsiTheme="majorHAnsi" w:cstheme="majorBidi"/>
      <w:kern w:val="28"/>
      <w:sz w:val="56"/>
      <w:szCs w:val="56"/>
    </w:rPr>
  </w:style>
  <w:style w:type="paragraph" w:customStyle="1" w:styleId="1f4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Microsoft\&#1064;&#1072;&#1073;&#1083;&#1086;&#1085;&#1099;\&#1055;&#1080;&#1089;&#1100;&#1084;&#1086;-&#1080;&#1079;&#1074;&#1077;&#1097;&#1077;&#1085;&#1080;&#1077;%20&#1076;&#1083;&#1103;%20&#1089;&#1086;&#1080;&#1089;&#1082;&#1072;&#1090;&#1077;&#1083;&#1103;%20&#1086;%20&#1089;&#1086;&#1073;&#1077;&#1089;&#1077;&#1076;&#1086;&#1074;&#1072;&#1085;&#1080;&#108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437CF138EFB4C30AB82F364B2ECA6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EB9815-5BBE-4D51-AAB6-0D1BA5EC01EE}"/>
      </w:docPartPr>
      <w:docPartBody>
        <w:p w:rsidR="006D2B78" w:rsidRDefault="00BC655C">
          <w:pPr>
            <w:pStyle w:val="1437CF138EFB4C30AB82F364B2ECA64E"/>
          </w:pPr>
          <w:r>
            <w:rPr>
              <w:lang w:bidi="ru-RU"/>
            </w:rPr>
            <w:t>Город, область или край, почтовый индекс</w:t>
          </w:r>
        </w:p>
      </w:docPartBody>
    </w:docPart>
    <w:docPart>
      <w:docPartPr>
        <w:name w:val="72714371A77A4AD1B183A8A566CD0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530805-3F96-46B9-B91A-EE3E40E1594E}"/>
      </w:docPartPr>
      <w:docPartBody>
        <w:p w:rsidR="006D2B78" w:rsidRDefault="00BC655C">
          <w:pPr>
            <w:pStyle w:val="72714371A77A4AD1B183A8A566CD0088"/>
          </w:pPr>
          <w:r>
            <w:rPr>
              <w:lang w:bidi="ru-RU"/>
            </w:rPr>
            <w:t>Пожалуйста, придите заранее и зарегистрируйтесь у секретаря до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5C" w:rsidRDefault="00BC655C">
      <w:pPr>
        <w:spacing w:line="240" w:lineRule="auto"/>
      </w:pPr>
      <w:r>
        <w:separator/>
      </w:r>
    </w:p>
  </w:endnote>
  <w:endnote w:type="continuationSeparator" w:id="0">
    <w:p w:rsidR="00BC655C" w:rsidRDefault="00BC655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5C" w:rsidRDefault="00BC655C">
      <w:pPr>
        <w:spacing w:after="0"/>
      </w:pPr>
      <w:r>
        <w:separator/>
      </w:r>
    </w:p>
  </w:footnote>
  <w:footnote w:type="continuationSeparator" w:id="0">
    <w:p w:rsidR="00BC655C" w:rsidRDefault="00BC655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97"/>
    <w:rsid w:val="006D2B78"/>
    <w:rsid w:val="00BC655C"/>
    <w:rsid w:val="00E2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81BEBE6D7434A7D95A06B9BAD202DEF">
    <w:name w:val="B81BEBE6D7434A7D95A06B9BAD202DEF"/>
    <w:pPr>
      <w:spacing w:after="160" w:line="259" w:lineRule="auto"/>
    </w:pPr>
    <w:rPr>
      <w:sz w:val="22"/>
      <w:szCs w:val="22"/>
    </w:rPr>
  </w:style>
  <w:style w:type="paragraph" w:customStyle="1" w:styleId="1F08307493354BA38B7EE464CBF6ED4B">
    <w:name w:val="1F08307493354BA38B7EE464CBF6ED4B"/>
    <w:pPr>
      <w:spacing w:after="160" w:line="259" w:lineRule="auto"/>
    </w:pPr>
    <w:rPr>
      <w:sz w:val="22"/>
      <w:szCs w:val="22"/>
    </w:rPr>
  </w:style>
  <w:style w:type="paragraph" w:customStyle="1" w:styleId="775978FA66DF4DC7BEEEFC6E2C32186B">
    <w:name w:val="775978FA66DF4DC7BEEEFC6E2C32186B"/>
    <w:pPr>
      <w:spacing w:after="160" w:line="259" w:lineRule="auto"/>
    </w:pPr>
    <w:rPr>
      <w:sz w:val="22"/>
      <w:szCs w:val="22"/>
    </w:rPr>
  </w:style>
  <w:style w:type="paragraph" w:customStyle="1" w:styleId="1437CF138EFB4C30AB82F364B2ECA64E">
    <w:name w:val="1437CF138EFB4C30AB82F364B2ECA64E"/>
    <w:pPr>
      <w:spacing w:after="160" w:line="259" w:lineRule="auto"/>
    </w:pPr>
    <w:rPr>
      <w:sz w:val="22"/>
      <w:szCs w:val="22"/>
    </w:rPr>
  </w:style>
  <w:style w:type="paragraph" w:customStyle="1" w:styleId="CB6BD65BEA1941B38ED66730233B01A3">
    <w:name w:val="CB6BD65BEA1941B38ED66730233B01A3"/>
    <w:pPr>
      <w:spacing w:after="160" w:line="259" w:lineRule="auto"/>
    </w:pPr>
    <w:rPr>
      <w:sz w:val="22"/>
      <w:szCs w:val="22"/>
    </w:rPr>
  </w:style>
  <w:style w:type="paragraph" w:customStyle="1" w:styleId="3D56CAA714C348DB905C5E35F59E05BD">
    <w:name w:val="3D56CAA714C348DB905C5E35F59E05BD"/>
    <w:pPr>
      <w:spacing w:after="160" w:line="259" w:lineRule="auto"/>
    </w:pPr>
    <w:rPr>
      <w:sz w:val="22"/>
      <w:szCs w:val="22"/>
    </w:rPr>
  </w:style>
  <w:style w:type="paragraph" w:customStyle="1" w:styleId="BFD379B05CE74A34A50FF03159BECCB5">
    <w:name w:val="BFD379B05CE74A34A50FF03159BECCB5"/>
    <w:pPr>
      <w:spacing w:after="160" w:line="259" w:lineRule="auto"/>
    </w:pPr>
    <w:rPr>
      <w:sz w:val="22"/>
      <w:szCs w:val="22"/>
    </w:rPr>
  </w:style>
  <w:style w:type="character" w:customStyle="1" w:styleId="1">
    <w:name w:val="Слабая ссылка1"/>
    <w:basedOn w:val="a0"/>
    <w:uiPriority w:val="4"/>
    <w:qFormat/>
    <w:rPr>
      <w:color w:val="595959" w:themeColor="text1" w:themeTint="A6"/>
    </w:rPr>
  </w:style>
  <w:style w:type="paragraph" w:customStyle="1" w:styleId="FA4FED452E2845AE99060B0FEDEA5BE7">
    <w:name w:val="FA4FED452E2845AE99060B0FEDEA5BE7"/>
    <w:pPr>
      <w:spacing w:after="160" w:line="259" w:lineRule="auto"/>
    </w:pPr>
    <w:rPr>
      <w:sz w:val="22"/>
      <w:szCs w:val="22"/>
    </w:rPr>
  </w:style>
  <w:style w:type="paragraph" w:customStyle="1" w:styleId="736F6ACBC41D4A62842BB9475A1EBABB">
    <w:name w:val="736F6ACBC41D4A62842BB9475A1EBABB"/>
    <w:pPr>
      <w:spacing w:after="160" w:line="259" w:lineRule="auto"/>
    </w:pPr>
    <w:rPr>
      <w:sz w:val="22"/>
      <w:szCs w:val="22"/>
    </w:rPr>
  </w:style>
  <w:style w:type="paragraph" w:customStyle="1" w:styleId="3E6D9E5A0D40488EBBE639E5BB0615EF">
    <w:name w:val="3E6D9E5A0D40488EBBE639E5BB0615EF"/>
    <w:pPr>
      <w:spacing w:after="160" w:line="259" w:lineRule="auto"/>
    </w:pPr>
    <w:rPr>
      <w:sz w:val="22"/>
      <w:szCs w:val="22"/>
    </w:rPr>
  </w:style>
  <w:style w:type="paragraph" w:customStyle="1" w:styleId="72714371A77A4AD1B183A8A566CD0088">
    <w:name w:val="72714371A77A4AD1B183A8A566CD0088"/>
    <w:pPr>
      <w:spacing w:after="160" w:line="259" w:lineRule="auto"/>
    </w:pPr>
    <w:rPr>
      <w:sz w:val="22"/>
      <w:szCs w:val="22"/>
    </w:rPr>
  </w:style>
  <w:style w:type="paragraph" w:customStyle="1" w:styleId="00B68B132A934CF792BC071C9FCE5A93">
    <w:name w:val="00B68B132A934CF792BC071C9FCE5A93"/>
    <w:pPr>
      <w:spacing w:after="160" w:line="259" w:lineRule="auto"/>
    </w:pPr>
    <w:rPr>
      <w:sz w:val="22"/>
      <w:szCs w:val="22"/>
    </w:rPr>
  </w:style>
  <w:style w:type="paragraph" w:customStyle="1" w:styleId="C4B5570BA68349C4AE6A1DC156BA115B">
    <w:name w:val="C4B5570BA68349C4AE6A1DC156BA115B"/>
    <w:pPr>
      <w:spacing w:after="160" w:line="259" w:lineRule="auto"/>
    </w:pPr>
    <w:rPr>
      <w:sz w:val="22"/>
      <w:szCs w:val="22"/>
    </w:rPr>
  </w:style>
  <w:style w:type="paragraph" w:customStyle="1" w:styleId="0DE65F240F1B4079BE35DFE81D7BDB6A">
    <w:name w:val="0DE65F240F1B4079BE35DFE81D7BDB6A"/>
    <w:pPr>
      <w:spacing w:after="160" w:line="259" w:lineRule="auto"/>
    </w:pPr>
    <w:rPr>
      <w:sz w:val="22"/>
      <w:szCs w:val="22"/>
    </w:rPr>
  </w:style>
  <w:style w:type="paragraph" w:customStyle="1" w:styleId="B8C2B33746564F89B5FABCF3170E0300">
    <w:name w:val="B8C2B33746564F89B5FABCF3170E0300"/>
    <w:pPr>
      <w:spacing w:after="160" w:line="259" w:lineRule="auto"/>
    </w:pPr>
    <w:rPr>
      <w:sz w:val="22"/>
      <w:szCs w:val="22"/>
    </w:rPr>
  </w:style>
  <w:style w:type="paragraph" w:customStyle="1" w:styleId="ECE6A98794914946920EB56864E640CC">
    <w:name w:val="ECE6A98794914946920EB56864E640CC"/>
    <w:pPr>
      <w:spacing w:after="160" w:line="259" w:lineRule="auto"/>
    </w:pPr>
    <w:rPr>
      <w:sz w:val="22"/>
      <w:szCs w:val="22"/>
    </w:rPr>
  </w:style>
  <w:style w:type="paragraph" w:customStyle="1" w:styleId="11A7F0C619254ED48971F1A72822B192">
    <w:name w:val="11A7F0C619254ED48971F1A72822B192"/>
    <w:pPr>
      <w:spacing w:after="160" w:line="259" w:lineRule="auto"/>
    </w:pPr>
    <w:rPr>
      <w:sz w:val="22"/>
      <w:szCs w:val="22"/>
    </w:rPr>
  </w:style>
  <w:style w:type="paragraph" w:customStyle="1" w:styleId="00B3B9AB26D04D33A318F20CF8195D25">
    <w:name w:val="00B3B9AB26D04D33A318F20CF8195D25"/>
    <w:pPr>
      <w:spacing w:after="160" w:line="259" w:lineRule="auto"/>
    </w:pPr>
    <w:rPr>
      <w:sz w:val="22"/>
      <w:szCs w:val="22"/>
    </w:rPr>
  </w:style>
  <w:style w:type="paragraph" w:customStyle="1" w:styleId="60B760EB38B34D9CAD5D323E8EA2DCD5">
    <w:name w:val="60B760EB38B34D9CAD5D323E8EA2DCD5"/>
    <w:pPr>
      <w:spacing w:after="160" w:line="259" w:lineRule="auto"/>
    </w:pPr>
    <w:rPr>
      <w:sz w:val="22"/>
      <w:szCs w:val="22"/>
    </w:rPr>
  </w:style>
  <w:style w:type="paragraph" w:styleId="a3">
    <w:name w:val="Signature"/>
    <w:basedOn w:val="a"/>
    <w:next w:val="a"/>
    <w:link w:val="a4"/>
    <w:uiPriority w:val="6"/>
    <w:qFormat/>
    <w:pPr>
      <w:keepNext/>
      <w:spacing w:after="240" w:line="276" w:lineRule="auto"/>
      <w:contextualSpacing/>
    </w:pPr>
    <w:rPr>
      <w:spacing w:val="4"/>
      <w:szCs w:val="20"/>
      <w:lang w:eastAsia="ja-JP"/>
    </w:rPr>
  </w:style>
  <w:style w:type="character" w:customStyle="1" w:styleId="a4">
    <w:name w:val="Подпись Знак"/>
    <w:basedOn w:val="a0"/>
    <w:link w:val="a3"/>
    <w:uiPriority w:val="6"/>
    <w:rPr>
      <w:spacing w:val="4"/>
      <w:szCs w:val="20"/>
      <w:lang w:eastAsia="ja-JP"/>
    </w:rPr>
  </w:style>
  <w:style w:type="paragraph" w:customStyle="1" w:styleId="4CF0BFBE209D4D0386FF8E53523D81D7">
    <w:name w:val="4CF0BFBE209D4D0386FF8E53523D81D7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C41A7-F7C4-4460-9D33-4B2AAC02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Письмо-извещение для соискателя о собеседовании.dotx</Template>
  <TotalTime>0</TotalTime>
  <Pages>5</Pages>
  <Words>2181</Words>
  <Characters>13987</Characters>
  <Application>Microsoft Office Word</Application>
  <DocSecurity>0</DocSecurity>
  <Lines>304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Julia Lisovaya</cp:lastModifiedBy>
  <cp:revision>2</cp:revision>
  <dcterms:created xsi:type="dcterms:W3CDTF">2022-10-05T08:17:00Z</dcterms:created>
  <dcterms:modified xsi:type="dcterms:W3CDTF">2022-10-05T08:17:00Z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0x010100AA3F7D94069FF64A86F7DFF56D60E3BE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1049-11.2.0.11130</vt:lpwstr>
  </property>
  <property fmtid="{D5CDD505-2E9C-101B-9397-08002B2CF9AE}" pid="9" name="ICV">
    <vt:lpwstr>08CBDF56DB8642A6843895785745E432</vt:lpwstr>
  </property>
</Properties>
</file>